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29" w:type="dxa"/>
        <w:tblInd w:w="-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4"/>
        <w:gridCol w:w="25"/>
      </w:tblGrid>
      <w:tr w:rsidR="00F813E3" w:rsidRPr="00F813E3" w14:paraId="6E8D6870" w14:textId="77777777" w:rsidTr="00F813E3">
        <w:trPr>
          <w:trHeight w:val="462"/>
        </w:trPr>
        <w:tc>
          <w:tcPr>
            <w:tcW w:w="92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D9D9D9"/>
            <w:vAlign w:val="center"/>
          </w:tcPr>
          <w:p w14:paraId="74A1BB9F" w14:textId="77777777" w:rsidR="00F813E3" w:rsidRPr="00F813E3" w:rsidRDefault="00F813E3" w:rsidP="00F813E3">
            <w:pPr>
              <w:pStyle w:val="Tekstprzypisudolnego1"/>
              <w:pageBreakBefore/>
              <w:spacing w:after="4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81097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Załącznik nr 1</w:t>
            </w:r>
            <w:r w:rsidRPr="00F813E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do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Zaproszenia do złożenia oferty</w:t>
            </w:r>
          </w:p>
        </w:tc>
        <w:tc>
          <w:tcPr>
            <w:tcW w:w="25" w:type="dxa"/>
            <w:tcBorders>
              <w:left w:val="single" w:sz="4" w:space="0" w:color="000080"/>
            </w:tcBorders>
            <w:shd w:val="clear" w:color="auto" w:fill="D9D9D9"/>
          </w:tcPr>
          <w:p w14:paraId="7BA7C715" w14:textId="77777777" w:rsidR="00F813E3" w:rsidRPr="00F813E3" w:rsidRDefault="00F813E3" w:rsidP="00F813E3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F813E3" w:rsidRPr="00F813E3" w14:paraId="778C0ACF" w14:textId="77777777" w:rsidTr="00F813E3">
        <w:trPr>
          <w:trHeight w:val="775"/>
        </w:trPr>
        <w:tc>
          <w:tcPr>
            <w:tcW w:w="9204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D9D9D9"/>
            <w:vAlign w:val="center"/>
          </w:tcPr>
          <w:p w14:paraId="41EC7B9C" w14:textId="18825B7A" w:rsidR="00F813E3" w:rsidRPr="00F813E3" w:rsidRDefault="00F813E3" w:rsidP="00F813E3">
            <w:pPr>
              <w:pStyle w:val="Tekstprzypisudolnego1"/>
              <w:spacing w:after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13E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FORMULARZ OFERTOWY – nr sprawy </w:t>
            </w:r>
            <w:r w:rsidRPr="00D0278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highlight w:val="yellow"/>
              </w:rPr>
              <w:t>3023-7.262</w:t>
            </w:r>
            <w:r w:rsidR="008B450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highlight w:val="yellow"/>
              </w:rPr>
              <w:t>.16.</w:t>
            </w:r>
            <w:r w:rsidR="00D02783" w:rsidRPr="00D0278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highlight w:val="yellow"/>
              </w:rPr>
              <w:t>2026</w:t>
            </w:r>
          </w:p>
        </w:tc>
        <w:tc>
          <w:tcPr>
            <w:tcW w:w="25" w:type="dxa"/>
            <w:tcBorders>
              <w:left w:val="single" w:sz="4" w:space="0" w:color="000080"/>
            </w:tcBorders>
            <w:shd w:val="clear" w:color="auto" w:fill="D9D9D9"/>
          </w:tcPr>
          <w:p w14:paraId="284EF14E" w14:textId="77777777" w:rsidR="00F813E3" w:rsidRPr="00F813E3" w:rsidRDefault="00F813E3" w:rsidP="00F813E3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F813E3" w:rsidRPr="00F813E3" w14:paraId="16668583" w14:textId="77777777" w:rsidTr="00F813E3">
        <w:trPr>
          <w:trHeight w:val="2404"/>
        </w:trPr>
        <w:tc>
          <w:tcPr>
            <w:tcW w:w="9204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FFFFFF"/>
            <w:vAlign w:val="center"/>
          </w:tcPr>
          <w:p w14:paraId="5287A05C" w14:textId="77777777" w:rsidR="00F813E3" w:rsidRPr="00F813E3" w:rsidRDefault="00F813E3" w:rsidP="00F813E3">
            <w:pPr>
              <w:pStyle w:val="Tekstprzypisudolnego1"/>
              <w:spacing w:after="40"/>
              <w:ind w:left="4692" w:firstLine="20"/>
              <w:rPr>
                <w:rFonts w:ascii="Times New Roman" w:hAnsi="Times New Roman" w:cs="Times New Roman"/>
                <w:sz w:val="22"/>
                <w:szCs w:val="22"/>
              </w:rPr>
            </w:pPr>
            <w:r w:rsidRPr="00F813E3">
              <w:rPr>
                <w:rFonts w:ascii="Times New Roman" w:hAnsi="Times New Roman" w:cs="Times New Roman"/>
                <w:b/>
                <w:sz w:val="22"/>
                <w:szCs w:val="22"/>
              </w:rPr>
              <w:t>Prokuratura Okręgowa w Radomiu</w:t>
            </w:r>
          </w:p>
          <w:p w14:paraId="381FB852" w14:textId="77777777" w:rsidR="00F813E3" w:rsidRPr="00F813E3" w:rsidRDefault="00F813E3" w:rsidP="00F813E3">
            <w:pPr>
              <w:pStyle w:val="Tekstprzypisudolnego1"/>
              <w:spacing w:after="40"/>
              <w:ind w:left="4692" w:firstLine="20"/>
              <w:rPr>
                <w:rFonts w:ascii="Times New Roman" w:hAnsi="Times New Roman" w:cs="Times New Roman"/>
                <w:sz w:val="22"/>
                <w:szCs w:val="22"/>
              </w:rPr>
            </w:pPr>
            <w:r w:rsidRPr="00F813E3">
              <w:rPr>
                <w:rFonts w:ascii="Times New Roman" w:hAnsi="Times New Roman" w:cs="Times New Roman"/>
                <w:sz w:val="22"/>
                <w:szCs w:val="22"/>
              </w:rPr>
              <w:t>ul. Malczewskiego 7</w:t>
            </w:r>
          </w:p>
          <w:p w14:paraId="33EF05E5" w14:textId="77777777" w:rsidR="00F813E3" w:rsidRPr="00F813E3" w:rsidRDefault="00F813E3" w:rsidP="00F813E3">
            <w:pPr>
              <w:pStyle w:val="Tekstprzypisudolnego1"/>
              <w:spacing w:after="40"/>
              <w:ind w:left="4692" w:firstLine="20"/>
              <w:rPr>
                <w:rFonts w:ascii="Times New Roman" w:hAnsi="Times New Roman" w:cs="Times New Roman"/>
                <w:sz w:val="22"/>
                <w:szCs w:val="22"/>
              </w:rPr>
            </w:pPr>
            <w:r w:rsidRPr="00F813E3">
              <w:rPr>
                <w:rFonts w:ascii="Times New Roman" w:hAnsi="Times New Roman" w:cs="Times New Roman"/>
                <w:sz w:val="22"/>
                <w:szCs w:val="22"/>
              </w:rPr>
              <w:t>26-600 Radom</w:t>
            </w:r>
          </w:p>
          <w:p w14:paraId="73C1EF71" w14:textId="77777777" w:rsidR="00F813E3" w:rsidRDefault="00F813E3" w:rsidP="00F813E3">
            <w:pPr>
              <w:pStyle w:val="Tekstprzypisudolnego1"/>
              <w:spacing w:after="4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813E3">
              <w:rPr>
                <w:rFonts w:ascii="Times New Roman" w:hAnsi="Times New Roman" w:cs="Times New Roman"/>
                <w:sz w:val="22"/>
                <w:szCs w:val="22"/>
              </w:rPr>
              <w:t xml:space="preserve">Na wykonanie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następujących </w:t>
            </w:r>
            <w:r w:rsidRPr="00F813E3">
              <w:rPr>
                <w:rFonts w:ascii="Times New Roman" w:hAnsi="Times New Roman" w:cs="Times New Roman"/>
                <w:sz w:val="22"/>
                <w:szCs w:val="22"/>
              </w:rPr>
              <w:t>prac</w:t>
            </w:r>
            <w:r w:rsidRPr="00F813E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: </w:t>
            </w:r>
          </w:p>
          <w:p w14:paraId="720BA64D" w14:textId="6FC6842D" w:rsidR="00F813E3" w:rsidRPr="002E38BB" w:rsidRDefault="00D02783" w:rsidP="00F813E3">
            <w:pPr>
              <w:pStyle w:val="Tekstprzypisudolnego1"/>
              <w:spacing w:after="4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278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Pełnienie funkcji inwestora zastępczego dla zadania inwestycyjnego pn. Modernizacja dachu w Prokuraturze Rejonowej Radom-Wschód w Radomiu</w:t>
            </w:r>
          </w:p>
        </w:tc>
        <w:tc>
          <w:tcPr>
            <w:tcW w:w="25" w:type="dxa"/>
            <w:tcBorders>
              <w:left w:val="single" w:sz="4" w:space="0" w:color="000080"/>
            </w:tcBorders>
            <w:shd w:val="clear" w:color="auto" w:fill="auto"/>
          </w:tcPr>
          <w:p w14:paraId="43F7D9AC" w14:textId="77777777" w:rsidR="00F813E3" w:rsidRPr="00F813E3" w:rsidRDefault="00F813E3" w:rsidP="00F813E3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F813E3" w:rsidRPr="00F813E3" w14:paraId="2961F69A" w14:textId="77777777" w:rsidTr="00F813E3">
        <w:trPr>
          <w:trHeight w:val="1507"/>
        </w:trPr>
        <w:tc>
          <w:tcPr>
            <w:tcW w:w="92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14:paraId="761CA6E3" w14:textId="77777777" w:rsidR="00F813E3" w:rsidRPr="00F813E3" w:rsidRDefault="00F813E3" w:rsidP="00F813E3">
            <w:pPr>
              <w:pStyle w:val="Akapitzlist2"/>
              <w:numPr>
                <w:ilvl w:val="0"/>
                <w:numId w:val="4"/>
              </w:numPr>
              <w:tabs>
                <w:tab w:val="left" w:pos="459"/>
              </w:tabs>
              <w:spacing w:after="40"/>
              <w:ind w:left="708" w:hanging="720"/>
              <w:rPr>
                <w:rFonts w:cs="Times New Roman"/>
                <w:sz w:val="22"/>
                <w:szCs w:val="22"/>
              </w:rPr>
            </w:pPr>
            <w:r w:rsidRPr="00F813E3">
              <w:rPr>
                <w:rFonts w:cs="Times New Roman"/>
                <w:b/>
                <w:sz w:val="22"/>
                <w:szCs w:val="22"/>
              </w:rPr>
              <w:t>DANE WYKONAWCY:</w:t>
            </w:r>
          </w:p>
          <w:p w14:paraId="443B4A6D" w14:textId="77777777" w:rsidR="00F813E3" w:rsidRPr="00F813E3" w:rsidRDefault="00F813E3" w:rsidP="00F813E3">
            <w:pPr>
              <w:spacing w:after="40"/>
              <w:rPr>
                <w:rFonts w:ascii="Times New Roman" w:hAnsi="Times New Roman" w:cs="Times New Roman"/>
                <w:sz w:val="22"/>
              </w:rPr>
            </w:pPr>
            <w:r w:rsidRPr="00F813E3">
              <w:rPr>
                <w:rFonts w:ascii="Times New Roman" w:hAnsi="Times New Roman" w:cs="Times New Roman"/>
                <w:sz w:val="22"/>
              </w:rPr>
              <w:t>Osoba upoważniona do reprezentacji Wykonawcy/ów i podpisująca ofertę:</w:t>
            </w:r>
          </w:p>
          <w:p w14:paraId="31A30A18" w14:textId="77777777" w:rsidR="00F813E3" w:rsidRDefault="00F813E3" w:rsidP="00F813E3">
            <w:pPr>
              <w:spacing w:after="40"/>
              <w:rPr>
                <w:rFonts w:ascii="Times New Roman" w:hAnsi="Times New Roman" w:cs="Times New Roman"/>
                <w:b/>
                <w:sz w:val="22"/>
              </w:rPr>
            </w:pPr>
            <w:r w:rsidRPr="00F813E3">
              <w:rPr>
                <w:rFonts w:ascii="Times New Roman" w:eastAsia="Calibri" w:hAnsi="Times New Roman" w:cs="Times New Roman"/>
                <w:b/>
                <w:sz w:val="22"/>
              </w:rPr>
              <w:t>…</w:t>
            </w:r>
            <w:r w:rsidRPr="00F813E3">
              <w:rPr>
                <w:rFonts w:ascii="Times New Roman" w:hAnsi="Times New Roman" w:cs="Times New Roman"/>
                <w:b/>
                <w:sz w:val="22"/>
              </w:rPr>
              <w:t>...................................................................................................………………..………………………</w:t>
            </w:r>
          </w:p>
          <w:p w14:paraId="56C71408" w14:textId="77777777" w:rsidR="00F813E3" w:rsidRPr="00F813E3" w:rsidRDefault="00F813E3" w:rsidP="00F813E3">
            <w:pPr>
              <w:spacing w:after="40"/>
              <w:rPr>
                <w:rFonts w:ascii="Times New Roman" w:hAnsi="Times New Roman" w:cs="Times New Roman"/>
                <w:sz w:val="22"/>
              </w:rPr>
            </w:pPr>
          </w:p>
          <w:p w14:paraId="2E586487" w14:textId="77777777" w:rsidR="00F813E3" w:rsidRPr="00F813E3" w:rsidRDefault="00F813E3" w:rsidP="00F813E3">
            <w:pPr>
              <w:spacing w:after="40"/>
              <w:rPr>
                <w:rFonts w:ascii="Times New Roman" w:hAnsi="Times New Roman" w:cs="Times New Roman"/>
                <w:sz w:val="22"/>
              </w:rPr>
            </w:pPr>
            <w:r w:rsidRPr="00F813E3">
              <w:rPr>
                <w:rFonts w:ascii="Times New Roman" w:hAnsi="Times New Roman" w:cs="Times New Roman"/>
                <w:sz w:val="22"/>
              </w:rPr>
              <w:t>Wykonawca/Wykonawcy:</w:t>
            </w:r>
            <w:r w:rsidRPr="00F813E3">
              <w:rPr>
                <w:rFonts w:ascii="Times New Roman" w:hAnsi="Times New Roman" w:cs="Times New Roman"/>
                <w:b/>
                <w:sz w:val="22"/>
              </w:rPr>
              <w:t>……………..……………..………………………………………….……….…………….……………...….</w:t>
            </w:r>
          </w:p>
          <w:p w14:paraId="10155EEB" w14:textId="77777777" w:rsidR="00F813E3" w:rsidRPr="00F813E3" w:rsidRDefault="00F813E3" w:rsidP="00F813E3">
            <w:pPr>
              <w:spacing w:after="40"/>
              <w:rPr>
                <w:rFonts w:ascii="Times New Roman" w:hAnsi="Times New Roman" w:cs="Times New Roman"/>
                <w:b/>
                <w:sz w:val="22"/>
              </w:rPr>
            </w:pPr>
          </w:p>
          <w:p w14:paraId="1EE728FA" w14:textId="77777777" w:rsidR="00F813E3" w:rsidRPr="00F813E3" w:rsidRDefault="00F813E3" w:rsidP="00F813E3">
            <w:pPr>
              <w:spacing w:after="40"/>
              <w:rPr>
                <w:rFonts w:ascii="Times New Roman" w:hAnsi="Times New Roman" w:cs="Times New Roman"/>
                <w:sz w:val="22"/>
              </w:rPr>
            </w:pPr>
            <w:r w:rsidRPr="00F813E3">
              <w:rPr>
                <w:rFonts w:ascii="Times New Roman" w:hAnsi="Times New Roman" w:cs="Times New Roman"/>
                <w:sz w:val="22"/>
              </w:rPr>
              <w:t>Adres:</w:t>
            </w:r>
            <w:r w:rsidRPr="00F813E3">
              <w:rPr>
                <w:rFonts w:ascii="Times New Roman" w:hAnsi="Times New Roman" w:cs="Times New Roman"/>
                <w:b/>
                <w:sz w:val="22"/>
              </w:rPr>
              <w:t>………………………………………………………………………………………………………..……..……..……..…...</w:t>
            </w:r>
            <w:r w:rsidRPr="00F813E3">
              <w:rPr>
                <w:rFonts w:ascii="Times New Roman" w:hAnsi="Times New Roman" w:cs="Times New Roman"/>
                <w:b/>
                <w:vanish/>
                <w:sz w:val="22"/>
              </w:rPr>
              <w:t xml:space="preserve"> …….………………………………wa na Wykonawcyania,ac rozwojowych (Dz. owych na inwestycje w zakresie dużej infrastrukt</w:t>
            </w:r>
            <w:r w:rsidRPr="00F813E3">
              <w:rPr>
                <w:rFonts w:ascii="Times New Roman" w:hAnsi="Times New Roman" w:cs="Times New Roman"/>
                <w:b/>
                <w:sz w:val="22"/>
              </w:rPr>
              <w:t>.……………</w:t>
            </w:r>
          </w:p>
          <w:p w14:paraId="251BBCDD" w14:textId="77777777" w:rsidR="00F813E3" w:rsidRPr="00F813E3" w:rsidRDefault="00F813E3" w:rsidP="00F813E3">
            <w:pPr>
              <w:spacing w:after="40"/>
              <w:rPr>
                <w:rFonts w:ascii="Times New Roman" w:hAnsi="Times New Roman" w:cs="Times New Roman"/>
                <w:b/>
                <w:sz w:val="22"/>
              </w:rPr>
            </w:pPr>
          </w:p>
          <w:p w14:paraId="34292D0C" w14:textId="77777777" w:rsidR="00F813E3" w:rsidRPr="00F813E3" w:rsidRDefault="00F813E3" w:rsidP="00F813E3">
            <w:pPr>
              <w:spacing w:after="40"/>
              <w:rPr>
                <w:rFonts w:ascii="Times New Roman" w:hAnsi="Times New Roman" w:cs="Times New Roman"/>
                <w:sz w:val="22"/>
              </w:rPr>
            </w:pPr>
            <w:r w:rsidRPr="00F813E3">
              <w:rPr>
                <w:rFonts w:ascii="Times New Roman" w:hAnsi="Times New Roman" w:cs="Times New Roman"/>
                <w:sz w:val="22"/>
              </w:rPr>
              <w:t>Osoba odpowiedzialna za kontakty z Zamawiającym:</w:t>
            </w:r>
            <w:r w:rsidRPr="00F813E3">
              <w:rPr>
                <w:rFonts w:ascii="Times New Roman" w:hAnsi="Times New Roman" w:cs="Times New Roman"/>
                <w:b/>
                <w:sz w:val="22"/>
              </w:rPr>
              <w:t>.……………………………...............................……………....</w:t>
            </w:r>
          </w:p>
          <w:p w14:paraId="2AB1F921" w14:textId="77777777" w:rsidR="00F813E3" w:rsidRPr="00F813E3" w:rsidRDefault="00F813E3" w:rsidP="00F813E3">
            <w:pPr>
              <w:spacing w:after="40"/>
              <w:rPr>
                <w:rFonts w:ascii="Times New Roman" w:hAnsi="Times New Roman" w:cs="Times New Roman"/>
                <w:sz w:val="22"/>
              </w:rPr>
            </w:pPr>
          </w:p>
          <w:p w14:paraId="08AF43AE" w14:textId="77777777" w:rsidR="00F813E3" w:rsidRPr="00F813E3" w:rsidRDefault="00F813E3" w:rsidP="00F813E3">
            <w:pPr>
              <w:spacing w:after="40"/>
              <w:rPr>
                <w:rFonts w:ascii="Times New Roman" w:hAnsi="Times New Roman" w:cs="Times New Roman"/>
                <w:sz w:val="22"/>
              </w:rPr>
            </w:pPr>
            <w:r w:rsidRPr="00F813E3">
              <w:rPr>
                <w:rFonts w:ascii="Times New Roman" w:hAnsi="Times New Roman" w:cs="Times New Roman"/>
                <w:sz w:val="22"/>
              </w:rPr>
              <w:t xml:space="preserve">Dane teleadresowe na które należy przekazywać korespondencję związaną z niniejszym postępowaniem: tel./faks </w:t>
            </w:r>
            <w:r w:rsidRPr="00F813E3">
              <w:rPr>
                <w:rFonts w:ascii="Times New Roman" w:hAnsi="Times New Roman" w:cs="Times New Roman"/>
                <w:b/>
                <w:sz w:val="22"/>
              </w:rPr>
              <w:t xml:space="preserve">………………………………………………………………...… </w:t>
            </w:r>
            <w:r w:rsidRPr="00F813E3">
              <w:rPr>
                <w:rFonts w:ascii="Times New Roman" w:hAnsi="Times New Roman" w:cs="Times New Roman"/>
                <w:sz w:val="22"/>
              </w:rPr>
              <w:t>e-mail</w:t>
            </w:r>
            <w:r w:rsidRPr="00F813E3">
              <w:rPr>
                <w:rFonts w:ascii="Times New Roman" w:hAnsi="Times New Roman" w:cs="Times New Roman"/>
                <w:b/>
                <w:sz w:val="22"/>
              </w:rPr>
              <w:t>…………………......................................……</w:t>
            </w:r>
            <w:r w:rsidRPr="00F813E3">
              <w:rPr>
                <w:rFonts w:ascii="Times New Roman" w:hAnsi="Times New Roman" w:cs="Times New Roman"/>
                <w:b/>
                <w:vanish/>
                <w:sz w:val="22"/>
              </w:rPr>
              <w:t xml:space="preserve">………………………………………………ji o </w:t>
            </w:r>
            <w:r w:rsidRPr="00F813E3">
              <w:rPr>
                <w:rFonts w:ascii="Times New Roman" w:hAnsi="Times New Roman" w:cs="Times New Roman"/>
                <w:b/>
                <w:sz w:val="22"/>
              </w:rPr>
              <w:t>…</w:t>
            </w:r>
          </w:p>
          <w:p w14:paraId="46C411C6" w14:textId="77777777" w:rsidR="00F813E3" w:rsidRPr="00F813E3" w:rsidRDefault="00F813E3" w:rsidP="00F813E3">
            <w:pPr>
              <w:spacing w:after="40"/>
              <w:rPr>
                <w:rFonts w:ascii="Times New Roman" w:hAnsi="Times New Roman" w:cs="Times New Roman"/>
                <w:sz w:val="22"/>
              </w:rPr>
            </w:pPr>
          </w:p>
          <w:p w14:paraId="6AEAAF2B" w14:textId="77777777" w:rsidR="00F813E3" w:rsidRPr="00F813E3" w:rsidRDefault="00F813E3" w:rsidP="00F813E3">
            <w:pPr>
              <w:pStyle w:val="Tekstprzypisudolnego1"/>
              <w:spacing w:after="40"/>
              <w:rPr>
                <w:rFonts w:ascii="Times New Roman" w:hAnsi="Times New Roman" w:cs="Times New Roman"/>
                <w:sz w:val="22"/>
                <w:szCs w:val="22"/>
              </w:rPr>
            </w:pPr>
            <w:r w:rsidRPr="00F813E3">
              <w:rPr>
                <w:rFonts w:ascii="Times New Roman" w:hAnsi="Times New Roman" w:cs="Times New Roman"/>
                <w:sz w:val="22"/>
                <w:szCs w:val="22"/>
              </w:rPr>
              <w:t xml:space="preserve">Adres do korespondencji (jeżeli inny niż adres siedziby): </w:t>
            </w:r>
          </w:p>
          <w:p w14:paraId="484F0772" w14:textId="77777777" w:rsidR="00F813E3" w:rsidRPr="00F813E3" w:rsidRDefault="00F813E3" w:rsidP="00F813E3">
            <w:pPr>
              <w:pStyle w:val="Tekstprzypisudolnego1"/>
              <w:spacing w:after="40"/>
              <w:rPr>
                <w:rFonts w:ascii="Times New Roman" w:hAnsi="Times New Roman" w:cs="Times New Roman"/>
                <w:sz w:val="22"/>
                <w:szCs w:val="22"/>
              </w:rPr>
            </w:pPr>
            <w:r w:rsidRPr="00F813E3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………………………………………………………</w:t>
            </w:r>
            <w:r w:rsidRPr="00F813E3">
              <w:rPr>
                <w:rFonts w:ascii="Times New Roman" w:hAnsi="Times New Roman" w:cs="Times New Roman"/>
                <w:b/>
                <w:sz w:val="22"/>
                <w:szCs w:val="22"/>
              </w:rPr>
              <w:t>.………………………..…………………………………………………………………………</w:t>
            </w:r>
          </w:p>
          <w:p w14:paraId="1ADD7FF3" w14:textId="77777777" w:rsidR="00F813E3" w:rsidRPr="00F813E3" w:rsidRDefault="00F813E3" w:rsidP="00F813E3">
            <w:pPr>
              <w:pStyle w:val="Tekstprzypisudolnego1"/>
              <w:spacing w:after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" w:type="dxa"/>
            <w:tcBorders>
              <w:left w:val="single" w:sz="4" w:space="0" w:color="000080"/>
            </w:tcBorders>
            <w:shd w:val="clear" w:color="auto" w:fill="auto"/>
          </w:tcPr>
          <w:p w14:paraId="3E825775" w14:textId="77777777" w:rsidR="00F813E3" w:rsidRPr="00F813E3" w:rsidRDefault="00F813E3" w:rsidP="00F813E3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F813E3" w:rsidRPr="00F813E3" w14:paraId="1AB5B5D1" w14:textId="77777777" w:rsidTr="00F813E3">
        <w:trPr>
          <w:trHeight w:val="558"/>
        </w:trPr>
        <w:tc>
          <w:tcPr>
            <w:tcW w:w="92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2E3E3648" w14:textId="77777777" w:rsidR="00F813E3" w:rsidRPr="00F813E3" w:rsidRDefault="00F813E3" w:rsidP="00F813E3">
            <w:pPr>
              <w:widowControl w:val="0"/>
              <w:numPr>
                <w:ilvl w:val="0"/>
                <w:numId w:val="4"/>
              </w:numPr>
              <w:suppressAutoHyphens/>
              <w:spacing w:after="40" w:line="240" w:lineRule="auto"/>
              <w:ind w:left="459" w:hanging="459"/>
              <w:jc w:val="left"/>
              <w:rPr>
                <w:rFonts w:ascii="Times New Roman" w:hAnsi="Times New Roman" w:cs="Times New Roman"/>
                <w:sz w:val="22"/>
              </w:rPr>
            </w:pPr>
            <w:r w:rsidRPr="00F813E3">
              <w:rPr>
                <w:rFonts w:ascii="Times New Roman" w:eastAsia="Calibri" w:hAnsi="Times New Roman" w:cs="Times New Roman"/>
                <w:b/>
                <w:sz w:val="22"/>
              </w:rPr>
              <w:t xml:space="preserve"> </w:t>
            </w:r>
            <w:r w:rsidRPr="00F813E3">
              <w:rPr>
                <w:rFonts w:ascii="Times New Roman" w:hAnsi="Times New Roman" w:cs="Times New Roman"/>
                <w:b/>
                <w:sz w:val="22"/>
              </w:rPr>
              <w:t>ŁĄCZNA CENA OFERTOWA</w:t>
            </w:r>
            <w:r>
              <w:rPr>
                <w:rFonts w:ascii="Times New Roman" w:hAnsi="Times New Roman" w:cs="Times New Roman"/>
                <w:b/>
                <w:sz w:val="22"/>
              </w:rPr>
              <w:t>*</w:t>
            </w:r>
            <w:r w:rsidRPr="00F813E3">
              <w:rPr>
                <w:rFonts w:ascii="Times New Roman" w:hAnsi="Times New Roman" w:cs="Times New Roman"/>
                <w:b/>
                <w:sz w:val="22"/>
              </w:rPr>
              <w:t>:</w:t>
            </w:r>
          </w:p>
          <w:p w14:paraId="23B534CF" w14:textId="77777777" w:rsidR="00F813E3" w:rsidRDefault="00F813E3" w:rsidP="00F813E3">
            <w:pPr>
              <w:ind w:left="19" w:righ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E634A1">
              <w:rPr>
                <w:rFonts w:ascii="Times New Roman" w:hAnsi="Times New Roman" w:cs="Times New Roman"/>
                <w:sz w:val="24"/>
                <w:szCs w:val="24"/>
              </w:rPr>
              <w:t xml:space="preserve">Oferujemy kompleksowe wykonanie przedmiotu zamówienia opisanego 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Zaproszeniu do złożenia oferty</w:t>
            </w:r>
            <w:r w:rsidRPr="00E634A1">
              <w:rPr>
                <w:rFonts w:ascii="Times New Roman" w:hAnsi="Times New Roman" w:cs="Times New Roman"/>
                <w:sz w:val="24"/>
                <w:szCs w:val="24"/>
              </w:rPr>
              <w:t xml:space="preserve">,  zgodnie z wymaganiami  opisu przedmiotu zamówienia, oraz na warunkach przedstawionych we wzorze umowy, za wynagrodzeniem ryczałtowym w wysokości: </w:t>
            </w:r>
          </w:p>
          <w:p w14:paraId="3D42BBB1" w14:textId="77777777" w:rsidR="00460979" w:rsidRPr="00E634A1" w:rsidRDefault="00460979" w:rsidP="00F813E3">
            <w:pPr>
              <w:ind w:left="19" w:right="127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062" w:type="dxa"/>
              <w:tblInd w:w="113" w:type="dxa"/>
              <w:tblBorders>
                <w:top w:val="single" w:sz="4" w:space="0" w:color="auto"/>
                <w:left w:val="single" w:sz="4" w:space="0" w:color="000080"/>
                <w:bottom w:val="single" w:sz="4" w:space="0" w:color="000080"/>
                <w:right w:val="single" w:sz="4" w:space="0" w:color="000080"/>
                <w:insideH w:val="single" w:sz="4" w:space="0" w:color="000080"/>
                <w:insideV w:val="single" w:sz="4" w:space="0" w:color="00008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594"/>
              <w:gridCol w:w="3468"/>
            </w:tblGrid>
            <w:tr w:rsidR="00460979" w:rsidRPr="00E4387F" w14:paraId="796E2400" w14:textId="77777777" w:rsidTr="00AF7D63">
              <w:trPr>
                <w:trHeight w:val="686"/>
              </w:trPr>
              <w:tc>
                <w:tcPr>
                  <w:tcW w:w="9062" w:type="dxa"/>
                  <w:gridSpan w:val="2"/>
                  <w:shd w:val="clear" w:color="auto" w:fill="DDDDDD"/>
                  <w:vAlign w:val="center"/>
                </w:tcPr>
                <w:p w14:paraId="5EDB64A0" w14:textId="77777777" w:rsidR="00D02783" w:rsidRPr="00E4387F" w:rsidRDefault="00D02783" w:rsidP="00460979">
                  <w:pPr>
                    <w:snapToGrid w:val="0"/>
                    <w:spacing w:after="4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4387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Pełnienie funkcji inwestora zastępczego dla zadania inwestycyjnego pn. Modernizacja dachu w Prokuraturze Rejonowej Radom-Wschód </w:t>
                  </w:r>
                </w:p>
                <w:p w14:paraId="648C6791" w14:textId="524291AC" w:rsidR="00460979" w:rsidRPr="00E4387F" w:rsidRDefault="00D02783" w:rsidP="00460979">
                  <w:pPr>
                    <w:snapToGrid w:val="0"/>
                    <w:spacing w:after="4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4387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w Radomiu</w:t>
                  </w:r>
                </w:p>
              </w:tc>
            </w:tr>
            <w:tr w:rsidR="00E4387F" w:rsidRPr="00E4387F" w14:paraId="31E3FF06" w14:textId="77777777" w:rsidTr="00AF7D63">
              <w:trPr>
                <w:trHeight w:val="686"/>
              </w:trPr>
              <w:tc>
                <w:tcPr>
                  <w:tcW w:w="9062" w:type="dxa"/>
                  <w:gridSpan w:val="2"/>
                  <w:shd w:val="clear" w:color="auto" w:fill="DDDDDD"/>
                  <w:vAlign w:val="center"/>
                </w:tcPr>
                <w:p w14:paraId="010B846D" w14:textId="63C38C41" w:rsidR="00E4387F" w:rsidRPr="00E4387F" w:rsidRDefault="00E4387F" w:rsidP="00460979">
                  <w:pPr>
                    <w:snapToGrid w:val="0"/>
                    <w:spacing w:after="4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4387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Cena brutto – 60%</w:t>
                  </w:r>
                </w:p>
              </w:tc>
            </w:tr>
            <w:tr w:rsidR="00F813E3" w:rsidRPr="00E4387F" w14:paraId="50A8DF2A" w14:textId="77777777" w:rsidTr="00974395">
              <w:trPr>
                <w:trHeight w:val="686"/>
              </w:trPr>
              <w:tc>
                <w:tcPr>
                  <w:tcW w:w="5594" w:type="dxa"/>
                  <w:shd w:val="clear" w:color="auto" w:fill="DDDDDD"/>
                  <w:vAlign w:val="center"/>
                </w:tcPr>
                <w:p w14:paraId="38FC99F8" w14:textId="77777777" w:rsidR="00F813E3" w:rsidRPr="00E4387F" w:rsidRDefault="00F813E3" w:rsidP="00F813E3">
                  <w:pPr>
                    <w:spacing w:after="4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38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ŁĄCZNA CENA OFERTOWA BURTTO PLN</w:t>
                  </w:r>
                </w:p>
              </w:tc>
              <w:tc>
                <w:tcPr>
                  <w:tcW w:w="3468" w:type="dxa"/>
                  <w:shd w:val="clear" w:color="auto" w:fill="auto"/>
                </w:tcPr>
                <w:p w14:paraId="4DAB97CF" w14:textId="77777777" w:rsidR="00F813E3" w:rsidRPr="00E4387F" w:rsidRDefault="00F813E3" w:rsidP="00F813E3">
                  <w:pPr>
                    <w:snapToGrid w:val="0"/>
                    <w:spacing w:after="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AEBBC70" w14:textId="77777777" w:rsidR="00F813E3" w:rsidRPr="00E4387F" w:rsidRDefault="00F813E3" w:rsidP="00F813E3">
                  <w:pPr>
                    <w:spacing w:after="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387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……………………………………</w:t>
                  </w:r>
                </w:p>
              </w:tc>
            </w:tr>
            <w:tr w:rsidR="00F813E3" w:rsidRPr="00E4387F" w14:paraId="2CFC22AC" w14:textId="77777777" w:rsidTr="00974395">
              <w:trPr>
                <w:trHeight w:val="686"/>
              </w:trPr>
              <w:tc>
                <w:tcPr>
                  <w:tcW w:w="5594" w:type="dxa"/>
                  <w:shd w:val="clear" w:color="auto" w:fill="DDDDDD"/>
                  <w:vAlign w:val="center"/>
                </w:tcPr>
                <w:p w14:paraId="79863D39" w14:textId="77777777" w:rsidR="00F813E3" w:rsidRPr="00E4387F" w:rsidRDefault="00F813E3" w:rsidP="00F813E3">
                  <w:pPr>
                    <w:spacing w:after="4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38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Podatek VAT</w:t>
                  </w:r>
                </w:p>
              </w:tc>
              <w:tc>
                <w:tcPr>
                  <w:tcW w:w="3468" w:type="dxa"/>
                  <w:shd w:val="clear" w:color="auto" w:fill="auto"/>
                </w:tcPr>
                <w:p w14:paraId="0EA4435F" w14:textId="77777777" w:rsidR="00974395" w:rsidRPr="00E4387F" w:rsidRDefault="00974395" w:rsidP="00F813E3">
                  <w:pPr>
                    <w:spacing w:after="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DE7B449" w14:textId="3CD33BA7" w:rsidR="00F813E3" w:rsidRPr="00E4387F" w:rsidRDefault="00F813E3" w:rsidP="00F813E3">
                  <w:pPr>
                    <w:spacing w:after="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38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23%</w:t>
                  </w:r>
                </w:p>
              </w:tc>
            </w:tr>
            <w:tr w:rsidR="00F813E3" w:rsidRPr="00E4387F" w14:paraId="6059EE3E" w14:textId="77777777" w:rsidTr="00974395">
              <w:trPr>
                <w:trHeight w:val="686"/>
              </w:trPr>
              <w:tc>
                <w:tcPr>
                  <w:tcW w:w="5594" w:type="dxa"/>
                  <w:shd w:val="clear" w:color="auto" w:fill="DDDDDD"/>
                  <w:vAlign w:val="center"/>
                </w:tcPr>
                <w:p w14:paraId="5FCAE544" w14:textId="77777777" w:rsidR="00F813E3" w:rsidRPr="00E4387F" w:rsidRDefault="00F813E3" w:rsidP="00F813E3">
                  <w:pPr>
                    <w:spacing w:after="4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438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ŁĄCZNA CENA OFERTOWA NETTO PLN</w:t>
                  </w:r>
                </w:p>
              </w:tc>
              <w:tc>
                <w:tcPr>
                  <w:tcW w:w="3468" w:type="dxa"/>
                  <w:shd w:val="clear" w:color="auto" w:fill="auto"/>
                </w:tcPr>
                <w:p w14:paraId="05CA582B" w14:textId="77777777" w:rsidR="00F813E3" w:rsidRPr="00E4387F" w:rsidRDefault="00F813E3" w:rsidP="00F813E3">
                  <w:pPr>
                    <w:spacing w:after="4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14:paraId="3EA523C4" w14:textId="77777777" w:rsidR="00F813E3" w:rsidRPr="00E4387F" w:rsidRDefault="00F813E3" w:rsidP="00F813E3">
                  <w:pPr>
                    <w:spacing w:after="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387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……………………………………</w:t>
                  </w:r>
                </w:p>
              </w:tc>
            </w:tr>
            <w:tr w:rsidR="00E4387F" w:rsidRPr="00E4387F" w14:paraId="193CD25D" w14:textId="77777777" w:rsidTr="00A1039A">
              <w:trPr>
                <w:trHeight w:val="686"/>
              </w:trPr>
              <w:tc>
                <w:tcPr>
                  <w:tcW w:w="9062" w:type="dxa"/>
                  <w:gridSpan w:val="2"/>
                  <w:shd w:val="clear" w:color="auto" w:fill="DDDDDD"/>
                  <w:vAlign w:val="center"/>
                </w:tcPr>
                <w:p w14:paraId="552F78DE" w14:textId="5D8EC4CF" w:rsidR="00E4387F" w:rsidRPr="00E4387F" w:rsidRDefault="00E4387F" w:rsidP="00E4387F">
                  <w:pPr>
                    <w:spacing w:after="4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E4387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Doświadczenie w realizacji inwestycji przy obiektach zabytkowych – 30</w:t>
                  </w:r>
                  <w:r w:rsidRPr="00E4387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%</w:t>
                  </w:r>
                </w:p>
              </w:tc>
            </w:tr>
            <w:tr w:rsidR="00E4387F" w:rsidRPr="00E4387F" w14:paraId="4B23EBEC" w14:textId="77777777" w:rsidTr="00E4387F">
              <w:trPr>
                <w:trHeight w:val="686"/>
              </w:trPr>
              <w:tc>
                <w:tcPr>
                  <w:tcW w:w="9062" w:type="dxa"/>
                  <w:gridSpan w:val="2"/>
                  <w:shd w:val="clear" w:color="auto" w:fill="auto"/>
                  <w:vAlign w:val="center"/>
                </w:tcPr>
                <w:p w14:paraId="7AF6DCB0" w14:textId="77777777" w:rsidR="00E4387F" w:rsidRPr="00E4387F" w:rsidRDefault="00E4387F" w:rsidP="00E4387F">
                  <w:pPr>
                    <w:spacing w:after="4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438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Oświadczamy, że posiadamy doświadczenie w realizacji usług dotyczących obiektów wpisanych do rejestru zabytków lub objętych ochroną konserwatorską:</w:t>
                  </w:r>
                </w:p>
                <w:p w14:paraId="6B7D5341" w14:textId="1BF4BEB1" w:rsidR="00E4387F" w:rsidRPr="00E4387F" w:rsidRDefault="00E4387F" w:rsidP="00E4387F">
                  <w:pPr>
                    <w:spacing w:after="4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4387F">
                    <w:rPr>
                      <w:rFonts w:ascii="Segoe UI Symbol" w:hAnsi="Segoe UI Symbol" w:cs="Segoe UI Symbol"/>
                      <w:b/>
                      <w:sz w:val="24"/>
                      <w:szCs w:val="24"/>
                    </w:rPr>
                    <w:t>☐</w:t>
                  </w:r>
                  <w:r>
                    <w:rPr>
                      <w:rFonts w:ascii="Segoe UI Symbol" w:hAnsi="Segoe UI Symbol" w:cs="Segoe UI Symbol"/>
                      <w:b/>
                      <w:sz w:val="24"/>
                      <w:szCs w:val="24"/>
                    </w:rPr>
                    <w:t>*</w:t>
                  </w:r>
                  <w:r w:rsidRPr="00E438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wymagane minimum – 0 pkt</w:t>
                  </w:r>
                  <w:r w:rsidRPr="00E438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</w:r>
                  <w:r w:rsidRPr="00E4387F">
                    <w:rPr>
                      <w:rFonts w:ascii="Segoe UI Symbol" w:hAnsi="Segoe UI Symbol" w:cs="Segoe UI Symbol"/>
                      <w:b/>
                      <w:sz w:val="24"/>
                      <w:szCs w:val="24"/>
                    </w:rPr>
                    <w:t>☐</w:t>
                  </w:r>
                  <w:r>
                    <w:rPr>
                      <w:rFonts w:ascii="Segoe UI Symbol" w:hAnsi="Segoe UI Symbol" w:cs="Segoe UI Symbol"/>
                      <w:b/>
                      <w:sz w:val="24"/>
                      <w:szCs w:val="24"/>
                    </w:rPr>
                    <w:t>*</w:t>
                  </w:r>
                  <w:r w:rsidRPr="00E438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 dodatkowa usługa – 10 pkt</w:t>
                  </w:r>
                  <w:r w:rsidRPr="00E438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</w:r>
                  <w:r w:rsidRPr="00E4387F">
                    <w:rPr>
                      <w:rFonts w:ascii="Segoe UI Symbol" w:hAnsi="Segoe UI Symbol" w:cs="Segoe UI Symbol"/>
                      <w:b/>
                      <w:sz w:val="24"/>
                      <w:szCs w:val="24"/>
                    </w:rPr>
                    <w:t>☐</w:t>
                  </w:r>
                  <w:r>
                    <w:rPr>
                      <w:rFonts w:ascii="Segoe UI Symbol" w:hAnsi="Segoe UI Symbol" w:cs="Segoe UI Symbol"/>
                      <w:b/>
                      <w:sz w:val="24"/>
                      <w:szCs w:val="24"/>
                    </w:rPr>
                    <w:t>*</w:t>
                  </w:r>
                  <w:r w:rsidRPr="00E438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2 dodatkowe usługi – 20 pkt</w:t>
                  </w:r>
                  <w:r w:rsidRPr="00E438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</w:r>
                  <w:r w:rsidRPr="00E4387F">
                    <w:rPr>
                      <w:rFonts w:ascii="Segoe UI Symbol" w:hAnsi="Segoe UI Symbol" w:cs="Segoe UI Symbol"/>
                      <w:b/>
                      <w:sz w:val="24"/>
                      <w:szCs w:val="24"/>
                    </w:rPr>
                    <w:t>☐</w:t>
                  </w:r>
                  <w:r w:rsidRPr="00E438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*</w:t>
                  </w:r>
                  <w:r w:rsidRPr="00E438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i więcej dodatkowych usług – 30 pkt</w:t>
                  </w:r>
                </w:p>
                <w:p w14:paraId="7BC1639D" w14:textId="5ACFFFF2" w:rsidR="00E4387F" w:rsidRPr="00E4387F" w:rsidRDefault="00E4387F" w:rsidP="00E4387F">
                  <w:pPr>
                    <w:spacing w:after="40"/>
                    <w:ind w:left="0"/>
                    <w:rPr>
                      <w:rFonts w:ascii="Times New Roman" w:hAnsi="Times New Roman" w:cs="Times New Roman"/>
                      <w:b/>
                      <w:i/>
                      <w:iCs/>
                    </w:rPr>
                  </w:pPr>
                  <w:r w:rsidRPr="00E4387F">
                    <w:rPr>
                      <w:rFonts w:ascii="Times New Roman" w:hAnsi="Times New Roman" w:cs="Times New Roman"/>
                      <w:b/>
                      <w:i/>
                      <w:iCs/>
                    </w:rPr>
                    <w:t xml:space="preserve">* Odpowiednio zaznaczyć [X] </w:t>
                  </w:r>
                </w:p>
                <w:p w14:paraId="102A8B05" w14:textId="77777777" w:rsidR="00E4387F" w:rsidRPr="00E4387F" w:rsidRDefault="00E4387F" w:rsidP="00F813E3">
                  <w:pPr>
                    <w:spacing w:after="4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4387F" w:rsidRPr="00E4387F" w14:paraId="157FD21B" w14:textId="77777777" w:rsidTr="00E4387F">
              <w:trPr>
                <w:trHeight w:val="686"/>
              </w:trPr>
              <w:tc>
                <w:tcPr>
                  <w:tcW w:w="9062" w:type="dxa"/>
                  <w:gridSpan w:val="2"/>
                  <w:shd w:val="clear" w:color="auto" w:fill="D9D9D9" w:themeFill="background1" w:themeFillShade="D9"/>
                  <w:vAlign w:val="center"/>
                </w:tcPr>
                <w:p w14:paraId="3035A821" w14:textId="589488CC" w:rsidR="00E4387F" w:rsidRPr="00E4387F" w:rsidRDefault="00E4387F" w:rsidP="00E4387F">
                  <w:pPr>
                    <w:spacing w:after="4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438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Czas reakcji na zgłoszenie Zamawiającego – 10%</w:t>
                  </w:r>
                </w:p>
              </w:tc>
            </w:tr>
            <w:tr w:rsidR="00E4387F" w:rsidRPr="00E4387F" w14:paraId="5B0ACA13" w14:textId="77777777" w:rsidTr="00E4387F">
              <w:trPr>
                <w:trHeight w:val="686"/>
              </w:trPr>
              <w:tc>
                <w:tcPr>
                  <w:tcW w:w="9062" w:type="dxa"/>
                  <w:gridSpan w:val="2"/>
                  <w:shd w:val="clear" w:color="auto" w:fill="auto"/>
                  <w:vAlign w:val="center"/>
                </w:tcPr>
                <w:p w14:paraId="58C59691" w14:textId="77777777" w:rsidR="00E4387F" w:rsidRPr="00E4387F" w:rsidRDefault="00E4387F" w:rsidP="00E4387F">
                  <w:pPr>
                    <w:spacing w:after="4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438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Deklarowany czas stawienia się na miejscu inwestycji od chwili zgłoszenia przez Zamawiającego:</w:t>
                  </w:r>
                </w:p>
                <w:p w14:paraId="2F2E258C" w14:textId="5383E950" w:rsidR="00E4387F" w:rsidRPr="00E4387F" w:rsidRDefault="00E4387F" w:rsidP="00E4387F">
                  <w:pPr>
                    <w:spacing w:after="4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4387F">
                    <w:rPr>
                      <w:rFonts w:ascii="Segoe UI Symbol" w:hAnsi="Segoe UI Symbol" w:cs="Segoe UI Symbol"/>
                      <w:b/>
                      <w:sz w:val="24"/>
                      <w:szCs w:val="24"/>
                    </w:rPr>
                    <w:t>☐</w:t>
                  </w:r>
                  <w:r>
                    <w:rPr>
                      <w:rFonts w:ascii="Segoe UI Symbol" w:hAnsi="Segoe UI Symbol" w:cs="Segoe UI Symbol"/>
                      <w:b/>
                      <w:sz w:val="24"/>
                      <w:szCs w:val="24"/>
                    </w:rPr>
                    <w:t>*</w:t>
                  </w:r>
                  <w:r w:rsidRPr="00E438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do 24 godzin – 10 pkt</w:t>
                  </w:r>
                  <w:r w:rsidRPr="00E438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</w:r>
                  <w:r w:rsidRPr="00E4387F">
                    <w:rPr>
                      <w:rFonts w:ascii="Segoe UI Symbol" w:hAnsi="Segoe UI Symbol" w:cs="Segoe UI Symbol"/>
                      <w:b/>
                      <w:sz w:val="24"/>
                      <w:szCs w:val="24"/>
                    </w:rPr>
                    <w:t>☐</w:t>
                  </w:r>
                  <w:r>
                    <w:rPr>
                      <w:rFonts w:ascii="Segoe UI Symbol" w:hAnsi="Segoe UI Symbol" w:cs="Segoe UI Symbol"/>
                      <w:b/>
                      <w:sz w:val="24"/>
                      <w:szCs w:val="24"/>
                    </w:rPr>
                    <w:t>*</w:t>
                  </w:r>
                  <w:r w:rsidRPr="00E438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do 48 godzin – 5 pkt</w:t>
                  </w:r>
                  <w:r w:rsidRPr="00E438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</w:r>
                  <w:r w:rsidRPr="00E4387F">
                    <w:rPr>
                      <w:rFonts w:ascii="Segoe UI Symbol" w:hAnsi="Segoe UI Symbol" w:cs="Segoe UI Symbol"/>
                      <w:b/>
                      <w:sz w:val="24"/>
                      <w:szCs w:val="24"/>
                    </w:rPr>
                    <w:t>☐</w:t>
                  </w:r>
                  <w:r>
                    <w:rPr>
                      <w:rFonts w:ascii="Segoe UI Symbol" w:hAnsi="Segoe UI Symbol" w:cs="Segoe UI Symbol"/>
                      <w:b/>
                      <w:sz w:val="24"/>
                      <w:szCs w:val="24"/>
                    </w:rPr>
                    <w:t>*</w:t>
                  </w:r>
                  <w:r w:rsidRPr="00E4387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powyżej 48 godzin – 0 pkt</w:t>
                  </w:r>
                </w:p>
                <w:p w14:paraId="5D6DDED7" w14:textId="75FE50B1" w:rsidR="00E4387F" w:rsidRPr="00E4387F" w:rsidRDefault="00E4387F" w:rsidP="00E4387F">
                  <w:pPr>
                    <w:spacing w:after="40"/>
                    <w:ind w:left="0"/>
                    <w:rPr>
                      <w:rFonts w:ascii="Times New Roman" w:hAnsi="Times New Roman" w:cs="Times New Roman"/>
                      <w:b/>
                      <w:i/>
                      <w:iCs/>
                    </w:rPr>
                  </w:pPr>
                  <w:r w:rsidRPr="00E4387F">
                    <w:rPr>
                      <w:rFonts w:ascii="Times New Roman" w:hAnsi="Times New Roman" w:cs="Times New Roman"/>
                      <w:b/>
                      <w:i/>
                      <w:iCs/>
                    </w:rPr>
                    <w:t xml:space="preserve">* Odpowiednio zaznaczyć [X] </w:t>
                  </w:r>
                </w:p>
              </w:tc>
            </w:tr>
          </w:tbl>
          <w:p w14:paraId="692463B1" w14:textId="77777777" w:rsidR="008513F9" w:rsidRPr="00F813E3" w:rsidRDefault="008513F9" w:rsidP="00D02783">
            <w:pPr>
              <w:spacing w:after="40"/>
              <w:ind w:left="0" w:firstLine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" w:type="dxa"/>
            <w:tcBorders>
              <w:left w:val="single" w:sz="4" w:space="0" w:color="000080"/>
            </w:tcBorders>
            <w:shd w:val="clear" w:color="auto" w:fill="auto"/>
          </w:tcPr>
          <w:p w14:paraId="34116753" w14:textId="77777777" w:rsidR="00F813E3" w:rsidRPr="00F813E3" w:rsidRDefault="00F813E3" w:rsidP="00F813E3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F813E3" w:rsidRPr="00F813E3" w14:paraId="03FC7416" w14:textId="77777777" w:rsidTr="00F813E3">
        <w:trPr>
          <w:trHeight w:val="269"/>
        </w:trPr>
        <w:tc>
          <w:tcPr>
            <w:tcW w:w="92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14:paraId="480CE486" w14:textId="3B527A63" w:rsidR="00F813E3" w:rsidRPr="00D02783" w:rsidRDefault="00CD4B34" w:rsidP="00D02783">
            <w:pPr>
              <w:pStyle w:val="Akapitzlist2"/>
              <w:numPr>
                <w:ilvl w:val="0"/>
                <w:numId w:val="12"/>
              </w:numPr>
              <w:spacing w:after="40"/>
              <w:ind w:left="419"/>
              <w:jc w:val="both"/>
              <w:rPr>
                <w:rFonts w:cs="Times New Roman"/>
                <w:b/>
              </w:rPr>
            </w:pPr>
            <w:r w:rsidRPr="00D02783">
              <w:rPr>
                <w:rFonts w:cs="Times New Roman"/>
                <w:b/>
              </w:rPr>
              <w:t>Oświadczenia:</w:t>
            </w:r>
          </w:p>
          <w:p w14:paraId="56DB0CA5" w14:textId="77777777" w:rsidR="008513F9" w:rsidRPr="00D02783" w:rsidRDefault="008513F9" w:rsidP="00D02783">
            <w:pPr>
              <w:pStyle w:val="Akapitzlist2"/>
              <w:spacing w:after="40"/>
              <w:ind w:left="0"/>
              <w:jc w:val="both"/>
              <w:rPr>
                <w:rFonts w:cs="Times New Roman"/>
              </w:rPr>
            </w:pPr>
          </w:p>
          <w:p w14:paraId="1D7F0478" w14:textId="77777777" w:rsidR="00D02783" w:rsidRPr="00D02783" w:rsidRDefault="00D02783" w:rsidP="00D02783">
            <w:pPr>
              <w:pStyle w:val="Akapitzlist"/>
              <w:ind w:left="0" w:right="123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>Oświadczam/y, że:</w:t>
            </w:r>
          </w:p>
          <w:p w14:paraId="2CDB2D7C" w14:textId="67B85518" w:rsidR="00D02783" w:rsidRPr="00D02783" w:rsidRDefault="00CD4B34" w:rsidP="00D02783">
            <w:pPr>
              <w:pStyle w:val="Akapitzlist"/>
              <w:numPr>
                <w:ilvl w:val="0"/>
                <w:numId w:val="2"/>
              </w:numPr>
              <w:ind w:left="0" w:right="123" w:hanging="9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 xml:space="preserve">Posiadam/y niezbędną wiedzę, doświadczenie oraz umiejętności do wykonania zamówienia; </w:t>
            </w:r>
          </w:p>
          <w:p w14:paraId="6F6CC93B" w14:textId="575D2EC0" w:rsidR="00D02783" w:rsidRPr="00D02783" w:rsidRDefault="00CD4B34" w:rsidP="00D02783">
            <w:pPr>
              <w:pStyle w:val="Akapitzlist"/>
              <w:numPr>
                <w:ilvl w:val="0"/>
                <w:numId w:val="2"/>
              </w:numPr>
              <w:ind w:left="0" w:right="123" w:hanging="9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>Znajduję/</w:t>
            </w:r>
            <w:proofErr w:type="spellStart"/>
            <w:r w:rsidRPr="00D02783">
              <w:rPr>
                <w:rFonts w:cs="Times New Roman"/>
              </w:rPr>
              <w:t>emy</w:t>
            </w:r>
            <w:proofErr w:type="spellEnd"/>
            <w:r w:rsidRPr="00D02783">
              <w:rPr>
                <w:rFonts w:cs="Times New Roman"/>
              </w:rPr>
              <w:t xml:space="preserve"> się w sytuacji ekonomicznej i finansowej zapewniającej wykonanie zamówienia; </w:t>
            </w:r>
          </w:p>
          <w:p w14:paraId="3B70DECF" w14:textId="5F53ECFD" w:rsidR="00D02783" w:rsidRPr="00D02783" w:rsidRDefault="00CD4B34" w:rsidP="00D02783">
            <w:pPr>
              <w:pStyle w:val="Akapitzlist"/>
              <w:numPr>
                <w:ilvl w:val="0"/>
                <w:numId w:val="2"/>
              </w:numPr>
              <w:ind w:left="0" w:right="123" w:hanging="9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>Dysponuję/</w:t>
            </w:r>
            <w:proofErr w:type="spellStart"/>
            <w:r w:rsidRPr="00D02783">
              <w:rPr>
                <w:rFonts w:cs="Times New Roman"/>
              </w:rPr>
              <w:t>emy</w:t>
            </w:r>
            <w:proofErr w:type="spellEnd"/>
            <w:r w:rsidRPr="00D02783">
              <w:rPr>
                <w:rFonts w:cs="Times New Roman"/>
              </w:rPr>
              <w:t xml:space="preserve"> odpowiednim potencjałem technicznym oraz osobami posiadającymi wymagane kwalifikacje i uprawnienia, zdolnymi do wykonania zamówienia; </w:t>
            </w:r>
          </w:p>
          <w:p w14:paraId="74208722" w14:textId="678A3BF9" w:rsidR="00D02783" w:rsidRPr="00D02783" w:rsidRDefault="00CD4B34" w:rsidP="00D02783">
            <w:pPr>
              <w:pStyle w:val="Akapitzlist"/>
              <w:numPr>
                <w:ilvl w:val="0"/>
                <w:numId w:val="2"/>
              </w:numPr>
              <w:ind w:left="0" w:right="123" w:hanging="9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 xml:space="preserve">Zapoznałem/liśmy się ze wszystkimi warunkami wykonania zamówienia, treścią zapytania ofertowego, dokumentacją techniczną, </w:t>
            </w:r>
            <w:proofErr w:type="spellStart"/>
            <w:r w:rsidRPr="00D02783">
              <w:rPr>
                <w:rFonts w:cs="Times New Roman"/>
              </w:rPr>
              <w:t>stwior</w:t>
            </w:r>
            <w:proofErr w:type="spellEnd"/>
            <w:r w:rsidRPr="00D02783">
              <w:rPr>
                <w:rFonts w:cs="Times New Roman"/>
              </w:rPr>
              <w:t>, wymaganiami wynikającymi z ochrony konserwatorskiej obiektu oraz uwzględniłem/liśmy wszystkie elementy mające wpływ na sporząd</w:t>
            </w:r>
            <w:r w:rsidR="00D02783" w:rsidRPr="00D02783">
              <w:rPr>
                <w:rFonts w:cs="Times New Roman"/>
              </w:rPr>
              <w:t xml:space="preserve">zenie oferty i wykonanie zamówienia; </w:t>
            </w:r>
          </w:p>
          <w:p w14:paraId="1EED1EB0" w14:textId="4E3CF7EB" w:rsidR="00D02783" w:rsidRPr="00D02783" w:rsidRDefault="00CD4B34" w:rsidP="00D02783">
            <w:pPr>
              <w:pStyle w:val="Akapitzlist"/>
              <w:numPr>
                <w:ilvl w:val="0"/>
                <w:numId w:val="2"/>
              </w:numPr>
              <w:ind w:left="0" w:right="123" w:hanging="9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 xml:space="preserve">Zaoferowana cena ma charakter wynagrodzenia ryczałtowego i obejmuje wszystkie koszty niezbędne do należytego wykonania przedmiotu zamówienia, wynikające z: </w:t>
            </w:r>
          </w:p>
          <w:p w14:paraId="09BEF8D1" w14:textId="0EB485C0" w:rsidR="00D02783" w:rsidRPr="00D02783" w:rsidRDefault="00CD4B34" w:rsidP="00D02783">
            <w:pPr>
              <w:pStyle w:val="Akapitzlist"/>
              <w:numPr>
                <w:ilvl w:val="0"/>
                <w:numId w:val="15"/>
              </w:numPr>
              <w:ind w:right="123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 xml:space="preserve">Dokumentacji projektowej, </w:t>
            </w:r>
          </w:p>
          <w:p w14:paraId="7E5C2A36" w14:textId="312900CA" w:rsidR="00D02783" w:rsidRPr="00D02783" w:rsidRDefault="00CD4B34" w:rsidP="00D02783">
            <w:pPr>
              <w:pStyle w:val="Akapitzlist"/>
              <w:numPr>
                <w:ilvl w:val="0"/>
                <w:numId w:val="15"/>
              </w:numPr>
              <w:ind w:right="123"/>
              <w:jc w:val="both"/>
              <w:rPr>
                <w:rFonts w:cs="Times New Roman"/>
              </w:rPr>
            </w:pPr>
            <w:proofErr w:type="spellStart"/>
            <w:r w:rsidRPr="00D02783">
              <w:rPr>
                <w:rFonts w:cs="Times New Roman"/>
              </w:rPr>
              <w:t>Stwior</w:t>
            </w:r>
            <w:proofErr w:type="spellEnd"/>
            <w:r w:rsidRPr="00D02783">
              <w:rPr>
                <w:rFonts w:cs="Times New Roman"/>
              </w:rPr>
              <w:t xml:space="preserve">, </w:t>
            </w:r>
          </w:p>
          <w:p w14:paraId="30CC53FA" w14:textId="3F42971A" w:rsidR="00D02783" w:rsidRPr="00D02783" w:rsidRDefault="00CD4B34" w:rsidP="00D02783">
            <w:pPr>
              <w:pStyle w:val="Akapitzlist"/>
              <w:numPr>
                <w:ilvl w:val="0"/>
                <w:numId w:val="15"/>
              </w:numPr>
              <w:ind w:right="123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lastRenderedPageBreak/>
              <w:t xml:space="preserve">Wymagań mazowieckiego wojewódzkiego konserwatora zabytków, </w:t>
            </w:r>
          </w:p>
          <w:p w14:paraId="29BE6920" w14:textId="6AF16CB0" w:rsidR="00D02783" w:rsidRPr="00D02783" w:rsidRDefault="00CD4B34" w:rsidP="00D02783">
            <w:pPr>
              <w:pStyle w:val="Akapitzlist"/>
              <w:numPr>
                <w:ilvl w:val="0"/>
                <w:numId w:val="15"/>
              </w:numPr>
              <w:ind w:right="123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 xml:space="preserve">Obowiązujących przepisów prawa, </w:t>
            </w:r>
          </w:p>
          <w:p w14:paraId="08D3B929" w14:textId="178572DD" w:rsidR="00D02783" w:rsidRPr="00D02783" w:rsidRDefault="00CD4B34" w:rsidP="00D02783">
            <w:pPr>
              <w:pStyle w:val="Akapitzlist"/>
              <w:numPr>
                <w:ilvl w:val="0"/>
                <w:numId w:val="15"/>
              </w:numPr>
              <w:ind w:right="123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 xml:space="preserve">Zasad wiedzy technicznej i konserwatorskiej, </w:t>
            </w:r>
          </w:p>
          <w:p w14:paraId="3D7306C7" w14:textId="5596F90D" w:rsidR="00D02783" w:rsidRPr="00D02783" w:rsidRDefault="00CD4B34" w:rsidP="00D02783">
            <w:pPr>
              <w:pStyle w:val="Akapitzlist"/>
              <w:numPr>
                <w:ilvl w:val="0"/>
                <w:numId w:val="15"/>
              </w:numPr>
              <w:ind w:right="123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 xml:space="preserve">Postanowień zapytania ofertowego, </w:t>
            </w:r>
          </w:p>
          <w:p w14:paraId="00D7D292" w14:textId="1251412D" w:rsidR="00D02783" w:rsidRPr="00D02783" w:rsidRDefault="00CD4B34" w:rsidP="00D02783">
            <w:pPr>
              <w:pStyle w:val="Akapitzlist"/>
              <w:numPr>
                <w:ilvl w:val="0"/>
                <w:numId w:val="15"/>
              </w:numPr>
              <w:ind w:right="123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 xml:space="preserve">Doświadczenia zawodowego wykonawcy; </w:t>
            </w:r>
          </w:p>
          <w:p w14:paraId="72B5C915" w14:textId="55C316E0" w:rsidR="00D02783" w:rsidRPr="00D02783" w:rsidRDefault="00CD4B34" w:rsidP="00D02783">
            <w:pPr>
              <w:pStyle w:val="Akapitzlist"/>
              <w:numPr>
                <w:ilvl w:val="0"/>
                <w:numId w:val="2"/>
              </w:numPr>
              <w:ind w:left="-8" w:right="123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 xml:space="preserve">Uwzględniłem/liśmy w cenie ofertowej wszelkie koszty związane z realizacją zamówienia, w szczególności koszty: </w:t>
            </w:r>
          </w:p>
          <w:p w14:paraId="484E4B11" w14:textId="34946641" w:rsidR="00D02783" w:rsidRDefault="00CD4B34" w:rsidP="007D2269">
            <w:pPr>
              <w:pStyle w:val="Akapitzlist"/>
              <w:numPr>
                <w:ilvl w:val="0"/>
                <w:numId w:val="16"/>
              </w:numPr>
              <w:ind w:left="0" w:right="123" w:hanging="9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 xml:space="preserve">Dojazdów, </w:t>
            </w:r>
          </w:p>
          <w:p w14:paraId="1982AB44" w14:textId="3ACF1002" w:rsidR="00D02783" w:rsidRPr="00D02783" w:rsidRDefault="00CD4B34" w:rsidP="007D2269">
            <w:pPr>
              <w:pStyle w:val="Akapitzlist"/>
              <w:numPr>
                <w:ilvl w:val="0"/>
                <w:numId w:val="16"/>
              </w:numPr>
              <w:ind w:left="0" w:right="123" w:hanging="9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 xml:space="preserve">Udziału w naradach i radach budowy, </w:t>
            </w:r>
          </w:p>
          <w:p w14:paraId="12D6C646" w14:textId="5D2D7324" w:rsidR="00D02783" w:rsidRPr="00D02783" w:rsidRDefault="00CD4B34" w:rsidP="00C051E6">
            <w:pPr>
              <w:pStyle w:val="Akapitzlist"/>
              <w:numPr>
                <w:ilvl w:val="0"/>
                <w:numId w:val="16"/>
              </w:numPr>
              <w:ind w:left="0" w:right="123" w:hanging="9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>Sporządzania protokołów, notatek i opinii,</w:t>
            </w:r>
          </w:p>
          <w:p w14:paraId="54812C18" w14:textId="2B4A06A5" w:rsidR="00D02783" w:rsidRPr="00D02783" w:rsidRDefault="00CD4B34" w:rsidP="00D02783">
            <w:pPr>
              <w:pStyle w:val="Akapitzlist"/>
              <w:numPr>
                <w:ilvl w:val="0"/>
                <w:numId w:val="16"/>
              </w:numPr>
              <w:ind w:left="0" w:right="123" w:hanging="9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 xml:space="preserve">Kontroli robót, </w:t>
            </w:r>
          </w:p>
          <w:p w14:paraId="7A856530" w14:textId="2877EF9B" w:rsidR="00D02783" w:rsidRPr="00D02783" w:rsidRDefault="00CD4B34" w:rsidP="00D02783">
            <w:pPr>
              <w:pStyle w:val="Akapitzlist"/>
              <w:numPr>
                <w:ilvl w:val="0"/>
                <w:numId w:val="16"/>
              </w:numPr>
              <w:ind w:left="0" w:right="123" w:hanging="9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 xml:space="preserve">Odbiorów częściowych i końcowych, </w:t>
            </w:r>
          </w:p>
          <w:p w14:paraId="6A87E5C9" w14:textId="73FA3787" w:rsidR="00D02783" w:rsidRPr="00D02783" w:rsidRDefault="00CD4B34" w:rsidP="00D02783">
            <w:pPr>
              <w:pStyle w:val="Akapitzlist"/>
              <w:numPr>
                <w:ilvl w:val="0"/>
                <w:numId w:val="16"/>
              </w:numPr>
              <w:ind w:left="0" w:right="123" w:hanging="9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 xml:space="preserve">Współpracy z organami ochrony zabytków, </w:t>
            </w:r>
          </w:p>
          <w:p w14:paraId="7A8739E4" w14:textId="35268139" w:rsidR="00D02783" w:rsidRPr="00D02783" w:rsidRDefault="00CD4B34" w:rsidP="00D02783">
            <w:pPr>
              <w:pStyle w:val="Akapitzlist"/>
              <w:numPr>
                <w:ilvl w:val="0"/>
                <w:numId w:val="16"/>
              </w:numPr>
              <w:ind w:left="0" w:right="123" w:hanging="9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 xml:space="preserve">Oraz wszelkich innych czynności niezbędnych do prawidłowej realizacji zamówienia; </w:t>
            </w:r>
          </w:p>
          <w:p w14:paraId="30C4D2EB" w14:textId="0798F9A1" w:rsidR="00D02783" w:rsidRPr="00D02783" w:rsidRDefault="00D02783" w:rsidP="00D02783">
            <w:pPr>
              <w:pStyle w:val="Akapitzlist"/>
              <w:ind w:left="0" w:right="123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7. </w:t>
            </w:r>
            <w:r w:rsidR="00CD4B34" w:rsidRPr="00D02783">
              <w:rPr>
                <w:rFonts w:cs="Times New Roman"/>
              </w:rPr>
              <w:t>Zapoznałem</w:t>
            </w:r>
            <w:r w:rsidRPr="00D02783">
              <w:rPr>
                <w:rFonts w:cs="Times New Roman"/>
              </w:rPr>
              <w:t xml:space="preserve">/liśmy się z projektem umowy stanowiącym </w:t>
            </w:r>
            <w:r w:rsidRPr="00D02783">
              <w:rPr>
                <w:rFonts w:cs="Times New Roman"/>
                <w:b/>
                <w:bCs/>
                <w:highlight w:val="yellow"/>
              </w:rPr>
              <w:t>załącznik nr 2</w:t>
            </w:r>
            <w:r w:rsidR="00CD4B34" w:rsidRPr="00D02783">
              <w:rPr>
                <w:rFonts w:cs="Times New Roman"/>
              </w:rPr>
              <w:t xml:space="preserve"> do zapytania ofertowego i akceptuję/</w:t>
            </w:r>
            <w:proofErr w:type="spellStart"/>
            <w:r w:rsidR="00CD4B34" w:rsidRPr="00D02783">
              <w:rPr>
                <w:rFonts w:cs="Times New Roman"/>
              </w:rPr>
              <w:t>emy</w:t>
            </w:r>
            <w:proofErr w:type="spellEnd"/>
            <w:r w:rsidR="00CD4B34" w:rsidRPr="00D02783">
              <w:rPr>
                <w:rFonts w:cs="Times New Roman"/>
              </w:rPr>
              <w:t xml:space="preserve"> jego treść bez zastrzeżeń oraz zobowiązuję/</w:t>
            </w:r>
            <w:proofErr w:type="spellStart"/>
            <w:r w:rsidR="00CD4B34" w:rsidRPr="00D02783">
              <w:rPr>
                <w:rFonts w:cs="Times New Roman"/>
              </w:rPr>
              <w:t>emy</w:t>
            </w:r>
            <w:proofErr w:type="spellEnd"/>
            <w:r w:rsidR="00CD4B34" w:rsidRPr="00D02783">
              <w:rPr>
                <w:rFonts w:cs="Times New Roman"/>
              </w:rPr>
              <w:t xml:space="preserve"> się, w przypadku wyboru naszej oferty, do zawarcia umowy w terminie i miejscu wskazanym przez zamawiającego; </w:t>
            </w:r>
          </w:p>
          <w:p w14:paraId="09DC5B37" w14:textId="47841FB9" w:rsidR="00D02783" w:rsidRPr="00D02783" w:rsidRDefault="00D02783" w:rsidP="00D02783">
            <w:pPr>
              <w:pStyle w:val="Akapitzlist"/>
              <w:ind w:left="0" w:right="123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8. </w:t>
            </w:r>
            <w:r w:rsidR="00CD4B34" w:rsidRPr="00D02783">
              <w:rPr>
                <w:rFonts w:cs="Times New Roman"/>
              </w:rPr>
              <w:t>Posiadam</w:t>
            </w:r>
            <w:r w:rsidRPr="00D02783">
              <w:rPr>
                <w:rFonts w:cs="Times New Roman"/>
              </w:rPr>
              <w:t xml:space="preserve">/y doświadczenie w realizacji usług związanych z pełnieniem funkcji inwestora zastępczego lub nadzoru inwestorskiego przy obiektach wpisanych do rejestru zabytków lub objętych ochroną konserwatorską; </w:t>
            </w:r>
          </w:p>
          <w:p w14:paraId="65A3F849" w14:textId="4E9CBA4B" w:rsidR="00D02783" w:rsidRPr="00D02783" w:rsidRDefault="00D02783" w:rsidP="00D02783">
            <w:pPr>
              <w:pStyle w:val="Akapitzlist"/>
              <w:ind w:left="0" w:right="123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9. </w:t>
            </w:r>
            <w:r w:rsidR="00CD4B34" w:rsidRPr="00D02783">
              <w:rPr>
                <w:rFonts w:cs="Times New Roman"/>
              </w:rPr>
              <w:t>Zobowiązuję</w:t>
            </w:r>
            <w:r w:rsidRPr="00D02783">
              <w:rPr>
                <w:rFonts w:cs="Times New Roman"/>
              </w:rPr>
              <w:t>/</w:t>
            </w:r>
            <w:proofErr w:type="spellStart"/>
            <w:r w:rsidRPr="00D02783">
              <w:rPr>
                <w:rFonts w:cs="Times New Roman"/>
              </w:rPr>
              <w:t>emy</w:t>
            </w:r>
            <w:proofErr w:type="spellEnd"/>
            <w:r w:rsidRPr="00D02783">
              <w:rPr>
                <w:rFonts w:cs="Times New Roman"/>
              </w:rPr>
              <w:t xml:space="preserve"> się do realizacji zamówienia zgodnie z: </w:t>
            </w:r>
          </w:p>
          <w:p w14:paraId="34E27ECC" w14:textId="1B8A6C47" w:rsidR="00D02783" w:rsidRDefault="00CD4B34" w:rsidP="009F5442">
            <w:pPr>
              <w:pStyle w:val="Akapitzlist"/>
              <w:numPr>
                <w:ilvl w:val="0"/>
                <w:numId w:val="17"/>
              </w:numPr>
              <w:ind w:left="0" w:right="123" w:hanging="9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 xml:space="preserve">Dokumentacją projektową, </w:t>
            </w:r>
          </w:p>
          <w:p w14:paraId="643F33A7" w14:textId="50DD991B" w:rsidR="00D02783" w:rsidRPr="00D02783" w:rsidRDefault="00CD4B34" w:rsidP="009F5442">
            <w:pPr>
              <w:pStyle w:val="Akapitzlist"/>
              <w:numPr>
                <w:ilvl w:val="0"/>
                <w:numId w:val="17"/>
              </w:numPr>
              <w:ind w:left="0" w:right="123" w:hanging="9"/>
              <w:jc w:val="both"/>
              <w:rPr>
                <w:rFonts w:cs="Times New Roman"/>
              </w:rPr>
            </w:pPr>
            <w:proofErr w:type="spellStart"/>
            <w:r w:rsidRPr="00D02783">
              <w:rPr>
                <w:rFonts w:cs="Times New Roman"/>
              </w:rPr>
              <w:t>Stwior</w:t>
            </w:r>
            <w:proofErr w:type="spellEnd"/>
            <w:r w:rsidRPr="00D02783">
              <w:rPr>
                <w:rFonts w:cs="Times New Roman"/>
              </w:rPr>
              <w:t xml:space="preserve">, </w:t>
            </w:r>
          </w:p>
          <w:p w14:paraId="67AD7FC8" w14:textId="324FD76F" w:rsidR="00D02783" w:rsidRPr="00D02783" w:rsidRDefault="00CD4B34" w:rsidP="00CD4B34">
            <w:pPr>
              <w:pStyle w:val="Akapitzlist"/>
              <w:numPr>
                <w:ilvl w:val="0"/>
                <w:numId w:val="17"/>
              </w:numPr>
              <w:ind w:left="701" w:right="123" w:hanging="718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>Decyzjami i wytycznymi mazowieckiego wojewódzkiego konserwatora zabytków</w:t>
            </w:r>
            <w:r>
              <w:rPr>
                <w:rFonts w:cs="Times New Roman"/>
              </w:rPr>
              <w:t xml:space="preserve"> i pozwoleniem na budowę,</w:t>
            </w:r>
          </w:p>
          <w:p w14:paraId="060C0E00" w14:textId="2E20B483" w:rsidR="00D02783" w:rsidRPr="00D02783" w:rsidRDefault="00CD4B34" w:rsidP="00D02783">
            <w:pPr>
              <w:pStyle w:val="Akapitzlist"/>
              <w:numPr>
                <w:ilvl w:val="0"/>
                <w:numId w:val="17"/>
              </w:numPr>
              <w:ind w:left="0" w:right="123" w:hanging="9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 xml:space="preserve">Obowiązującymi przepisami prawa, </w:t>
            </w:r>
          </w:p>
          <w:p w14:paraId="1781D086" w14:textId="6F2DC29B" w:rsidR="00D02783" w:rsidRPr="00D02783" w:rsidRDefault="00CD4B34" w:rsidP="00D02783">
            <w:pPr>
              <w:pStyle w:val="Akapitzlist"/>
              <w:numPr>
                <w:ilvl w:val="0"/>
                <w:numId w:val="17"/>
              </w:numPr>
              <w:ind w:left="0" w:right="123" w:hanging="9"/>
              <w:jc w:val="both"/>
              <w:rPr>
                <w:rFonts w:cs="Times New Roman"/>
              </w:rPr>
            </w:pPr>
            <w:r w:rsidRPr="00D02783">
              <w:rPr>
                <w:rFonts w:cs="Times New Roman"/>
              </w:rPr>
              <w:t xml:space="preserve">Zasadami wiedzy technicznej i konserwatorskiej; </w:t>
            </w:r>
          </w:p>
          <w:p w14:paraId="6A2952D5" w14:textId="2896FCB7" w:rsidR="00D02783" w:rsidRPr="00D02783" w:rsidRDefault="00CD4B34" w:rsidP="00CD4B34">
            <w:pPr>
              <w:pStyle w:val="Akapitzlist"/>
              <w:ind w:left="0" w:right="123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10. </w:t>
            </w:r>
            <w:r w:rsidRPr="00D02783">
              <w:rPr>
                <w:rFonts w:cs="Times New Roman"/>
              </w:rPr>
              <w:t xml:space="preserve">Oświadczam/y, że nie podlegam/y wykluczeniu na podstawie art. 7 ust. 1 w związku z art. 7 ust. 9 ustawy z dnia 13 kwietnia 2022 r. O szczególnych rozwiązaniach w zakresie przeciwdziałania wspieraniu agresji na </w:t>
            </w:r>
            <w:proofErr w:type="spellStart"/>
            <w:r w:rsidRPr="00D02783">
              <w:rPr>
                <w:rFonts w:cs="Times New Roman"/>
              </w:rPr>
              <w:t>ukrainę</w:t>
            </w:r>
            <w:proofErr w:type="spellEnd"/>
            <w:r w:rsidRPr="00D02783">
              <w:rPr>
                <w:rFonts w:cs="Times New Roman"/>
              </w:rPr>
              <w:t xml:space="preserve"> oraz służących ochronie bezpieczeństwa</w:t>
            </w:r>
            <w:r w:rsidR="00D02783" w:rsidRPr="00D02783">
              <w:rPr>
                <w:rFonts w:cs="Times New Roman"/>
              </w:rPr>
              <w:t xml:space="preserve"> narodowego; </w:t>
            </w:r>
          </w:p>
          <w:p w14:paraId="4E5BB162" w14:textId="4C4F15A0" w:rsidR="00D02783" w:rsidRPr="00D02783" w:rsidRDefault="00CD4B34" w:rsidP="00CD4B34">
            <w:pPr>
              <w:pStyle w:val="Akapitzlist"/>
              <w:ind w:left="0" w:right="123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11. </w:t>
            </w:r>
            <w:r w:rsidRPr="00D02783">
              <w:rPr>
                <w:rFonts w:cs="Times New Roman"/>
              </w:rPr>
              <w:t>Przyjmuję/</w:t>
            </w:r>
            <w:proofErr w:type="spellStart"/>
            <w:r w:rsidRPr="00D02783">
              <w:rPr>
                <w:rFonts w:cs="Times New Roman"/>
              </w:rPr>
              <w:t>emy</w:t>
            </w:r>
            <w:proofErr w:type="spellEnd"/>
            <w:r w:rsidRPr="00D02783">
              <w:rPr>
                <w:rFonts w:cs="Times New Roman"/>
              </w:rPr>
              <w:t xml:space="preserve"> do wiadomości, że realizacja zamówienia uzależniona jest od zabezpieczenia środków finansowych przez zamawiającego; </w:t>
            </w:r>
          </w:p>
          <w:p w14:paraId="1D0165AD" w14:textId="68E13DDB" w:rsidR="00CD4B34" w:rsidRDefault="00CD4B34" w:rsidP="00CD4B34">
            <w:pPr>
              <w:pStyle w:val="Akapitzlist"/>
              <w:ind w:left="0" w:right="123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12. </w:t>
            </w:r>
            <w:r w:rsidRPr="00D02783">
              <w:rPr>
                <w:rFonts w:cs="Times New Roman"/>
              </w:rPr>
              <w:t xml:space="preserve">Wyrażam/y zgodę na rozwiązanie umowy bez ponoszenia przez zamawiającego odpowiedzialności finansowej, kar umownych lub odszkodowania w przypadku nieuzyskania środków finansowych na realizację zadania inwestycyjnego; </w:t>
            </w:r>
          </w:p>
          <w:p w14:paraId="02409280" w14:textId="3F552F6C" w:rsidR="00DC73B2" w:rsidRDefault="00DC73B2" w:rsidP="00CD4B34">
            <w:pPr>
              <w:pStyle w:val="Akapitzlist"/>
              <w:ind w:left="0" w:right="123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13. P</w:t>
            </w:r>
            <w:r w:rsidRPr="00DC73B2">
              <w:rPr>
                <w:rFonts w:cs="Times New Roman"/>
              </w:rPr>
              <w:t>osiadam/y lub będziemy posiadać przez cały okres realizacji zamówienia aktualne ubezpieczenie odpowiedzialności cywilnej zgodnie z wymaganiami określonymi przez Zamawiającego.</w:t>
            </w:r>
          </w:p>
          <w:p w14:paraId="4553C7F1" w14:textId="74BA3D39" w:rsidR="00F813E3" w:rsidRPr="00D02783" w:rsidRDefault="00CD4B34" w:rsidP="00CD4B34">
            <w:pPr>
              <w:pStyle w:val="Akapitzlist"/>
              <w:ind w:left="0" w:right="123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DC73B2">
              <w:rPr>
                <w:rFonts w:cs="Times New Roman"/>
              </w:rPr>
              <w:t>4</w:t>
            </w:r>
            <w:r>
              <w:rPr>
                <w:rFonts w:cs="Times New Roman"/>
              </w:rPr>
              <w:t xml:space="preserve">. </w:t>
            </w:r>
            <w:r w:rsidRPr="00D02783">
              <w:rPr>
                <w:rFonts w:cs="Times New Roman"/>
              </w:rPr>
              <w:t>Pod groźbą odpowiedzialności karnej oświadczam/y, że wszystkie informacje zawarte w ofercie oraz załączonych dokumentach są zgodne ze stanem prawnym i faktycznym aktualnym na dzień otwarcia ofert.</w:t>
            </w:r>
          </w:p>
        </w:tc>
        <w:tc>
          <w:tcPr>
            <w:tcW w:w="25" w:type="dxa"/>
            <w:tcBorders>
              <w:left w:val="single" w:sz="4" w:space="0" w:color="000080"/>
            </w:tcBorders>
            <w:shd w:val="clear" w:color="auto" w:fill="auto"/>
          </w:tcPr>
          <w:p w14:paraId="3A2A4DEE" w14:textId="77777777" w:rsidR="00F813E3" w:rsidRPr="00F813E3" w:rsidRDefault="00F813E3" w:rsidP="00F813E3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F813E3" w:rsidRPr="00F813E3" w14:paraId="27B120B8" w14:textId="77777777" w:rsidTr="00F813E3">
        <w:trPr>
          <w:trHeight w:val="426"/>
        </w:trPr>
        <w:tc>
          <w:tcPr>
            <w:tcW w:w="92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14:paraId="06FE348E" w14:textId="07B0CEF7" w:rsidR="00F813E3" w:rsidRPr="00D02783" w:rsidRDefault="00F813E3" w:rsidP="00D02783">
            <w:pPr>
              <w:pStyle w:val="Akapitzlist2"/>
              <w:numPr>
                <w:ilvl w:val="0"/>
                <w:numId w:val="17"/>
              </w:numPr>
              <w:spacing w:after="40"/>
              <w:ind w:left="419"/>
              <w:rPr>
                <w:rFonts w:cs="Times New Roman"/>
              </w:rPr>
            </w:pPr>
            <w:r w:rsidRPr="00D02783">
              <w:rPr>
                <w:rFonts w:cs="Times New Roman"/>
                <w:b/>
              </w:rPr>
              <w:t>ZOBOWIĄZANIA W PRZYPADKU PRZYZNANIA ZAMÓWIENIA:</w:t>
            </w:r>
          </w:p>
          <w:p w14:paraId="6132E6C7" w14:textId="5EBE47E2" w:rsidR="00F813E3" w:rsidRPr="00D02783" w:rsidRDefault="00F813E3" w:rsidP="00C84C3B">
            <w:pPr>
              <w:pStyle w:val="Akapitzlist"/>
              <w:numPr>
                <w:ilvl w:val="0"/>
                <w:numId w:val="7"/>
              </w:numPr>
              <w:spacing w:after="40"/>
              <w:ind w:left="561" w:hanging="284"/>
              <w:rPr>
                <w:rFonts w:cs="Times New Roman"/>
              </w:rPr>
            </w:pPr>
            <w:r w:rsidRPr="00D02783">
              <w:rPr>
                <w:rFonts w:cs="Times New Roman"/>
              </w:rPr>
              <w:t>zobowiązujemy się do zawarcia umowy w miejscu i terminie wyznaczonym przez Zamawiającego;</w:t>
            </w:r>
          </w:p>
          <w:p w14:paraId="78CC4D29" w14:textId="0BFFC775" w:rsidR="00F813E3" w:rsidRPr="00D02783" w:rsidRDefault="00F813E3" w:rsidP="00CD4B34">
            <w:pPr>
              <w:widowControl w:val="0"/>
              <w:numPr>
                <w:ilvl w:val="0"/>
                <w:numId w:val="7"/>
              </w:numPr>
              <w:suppressAutoHyphens/>
              <w:spacing w:after="40" w:line="240" w:lineRule="auto"/>
              <w:ind w:left="561" w:hanging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2783">
              <w:rPr>
                <w:rFonts w:ascii="Times New Roman" w:hAnsi="Times New Roman" w:cs="Times New Roman"/>
                <w:sz w:val="24"/>
                <w:szCs w:val="24"/>
              </w:rPr>
              <w:t>osobą upoważnioną do kontaktów z Zamawiającym w sprawach dotyczących realizacji umowy jest</w:t>
            </w:r>
            <w:r w:rsidR="00CD4B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02783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.............................................................................................................................................</w:t>
            </w:r>
          </w:p>
          <w:p w14:paraId="50B91B2D" w14:textId="77777777" w:rsidR="00F813E3" w:rsidRPr="00D02783" w:rsidRDefault="00F813E3" w:rsidP="00F813E3">
            <w:pPr>
              <w:tabs>
                <w:tab w:val="left" w:pos="459"/>
              </w:tabs>
              <w:spacing w:after="40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D027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e-mail: ………...……........………….…………………..……....….</w:t>
            </w:r>
          </w:p>
          <w:p w14:paraId="68545BCC" w14:textId="77777777" w:rsidR="00F813E3" w:rsidRPr="00D02783" w:rsidRDefault="00F813E3" w:rsidP="00F813E3">
            <w:pPr>
              <w:tabs>
                <w:tab w:val="left" w:pos="459"/>
              </w:tabs>
              <w:spacing w:after="40"/>
              <w:ind w:left="45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0278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tel./fax: .....................................................………..;</w:t>
            </w:r>
          </w:p>
          <w:p w14:paraId="5070A040" w14:textId="77777777" w:rsidR="00C84C3B" w:rsidRPr="00D02783" w:rsidRDefault="00C84C3B" w:rsidP="00C84C3B">
            <w:pPr>
              <w:pStyle w:val="Akapitzlist"/>
              <w:numPr>
                <w:ilvl w:val="0"/>
                <w:numId w:val="7"/>
              </w:numPr>
              <w:spacing w:after="40"/>
              <w:ind w:left="561" w:hanging="284"/>
              <w:rPr>
                <w:rFonts w:cs="Times New Roman"/>
              </w:rPr>
            </w:pPr>
            <w:r w:rsidRPr="00D02783">
              <w:rPr>
                <w:rFonts w:cs="Times New Roman"/>
              </w:rPr>
              <w:t xml:space="preserve">Osobą upoważnioną do podpisania umowy ze strony Wykonawcy jest – funkcja: </w:t>
            </w:r>
          </w:p>
          <w:p w14:paraId="3A95937F" w14:textId="10315AAF" w:rsidR="00C84C3B" w:rsidRPr="00D02783" w:rsidRDefault="00C84C3B" w:rsidP="00C84C3B">
            <w:pPr>
              <w:pStyle w:val="Akapitzlist"/>
              <w:spacing w:after="40"/>
              <w:ind w:left="561"/>
              <w:rPr>
                <w:rFonts w:cs="Times New Roman"/>
              </w:rPr>
            </w:pPr>
            <w:r w:rsidRPr="00D02783">
              <w:rPr>
                <w:rFonts w:cs="Times New Roman"/>
              </w:rPr>
              <w:t>..................................................................................................................................</w:t>
            </w:r>
          </w:p>
          <w:p w14:paraId="075281C5" w14:textId="77777777" w:rsidR="00F813E3" w:rsidRPr="00D02783" w:rsidRDefault="00F813E3" w:rsidP="00F813E3">
            <w:pPr>
              <w:pStyle w:val="Akapitzlist2"/>
              <w:tabs>
                <w:tab w:val="left" w:pos="459"/>
              </w:tabs>
              <w:spacing w:after="40"/>
              <w:ind w:left="459" w:hanging="459"/>
              <w:jc w:val="both"/>
              <w:rPr>
                <w:rFonts w:cs="Times New Roman"/>
                <w:bCs/>
                <w:iCs/>
              </w:rPr>
            </w:pPr>
          </w:p>
        </w:tc>
        <w:tc>
          <w:tcPr>
            <w:tcW w:w="25" w:type="dxa"/>
            <w:tcBorders>
              <w:left w:val="single" w:sz="4" w:space="0" w:color="000080"/>
            </w:tcBorders>
            <w:shd w:val="clear" w:color="auto" w:fill="auto"/>
          </w:tcPr>
          <w:p w14:paraId="0349222F" w14:textId="77777777" w:rsidR="00F813E3" w:rsidRPr="00F813E3" w:rsidRDefault="00F813E3" w:rsidP="00F813E3">
            <w:pPr>
              <w:snapToGrid w:val="0"/>
              <w:rPr>
                <w:rFonts w:ascii="Times New Roman" w:hAnsi="Times New Roman" w:cs="Times New Roman"/>
                <w:bCs/>
                <w:iCs/>
                <w:sz w:val="22"/>
              </w:rPr>
            </w:pPr>
          </w:p>
        </w:tc>
      </w:tr>
      <w:tr w:rsidR="00F813E3" w:rsidRPr="00F813E3" w14:paraId="49A2E2A0" w14:textId="77777777" w:rsidTr="00F813E3">
        <w:trPr>
          <w:trHeight w:val="281"/>
        </w:trPr>
        <w:tc>
          <w:tcPr>
            <w:tcW w:w="92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14:paraId="5140FCCD" w14:textId="212CD2DA" w:rsidR="00F813E3" w:rsidRPr="00D02783" w:rsidRDefault="00C84C3B" w:rsidP="00D02783">
            <w:pPr>
              <w:pStyle w:val="Akapitzlist2"/>
              <w:numPr>
                <w:ilvl w:val="0"/>
                <w:numId w:val="17"/>
              </w:numPr>
              <w:spacing w:after="40"/>
              <w:ind w:left="419"/>
              <w:rPr>
                <w:rFonts w:cs="Times New Roman"/>
              </w:rPr>
            </w:pPr>
            <w:r w:rsidRPr="00D02783">
              <w:rPr>
                <w:rFonts w:cs="Times New Roman"/>
                <w:b/>
                <w:color w:val="000000"/>
              </w:rPr>
              <w:t xml:space="preserve"> </w:t>
            </w:r>
            <w:r w:rsidR="00F813E3" w:rsidRPr="00D02783">
              <w:rPr>
                <w:rFonts w:cs="Times New Roman"/>
                <w:b/>
                <w:color w:val="000000"/>
              </w:rPr>
              <w:t>SPIS TREŚCI:</w:t>
            </w:r>
          </w:p>
          <w:p w14:paraId="452F19AB" w14:textId="77777777" w:rsidR="00F813E3" w:rsidRPr="00D02783" w:rsidRDefault="00F813E3" w:rsidP="00F813E3">
            <w:pPr>
              <w:spacing w:after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02783">
              <w:rPr>
                <w:rFonts w:ascii="Times New Roman" w:hAnsi="Times New Roman" w:cs="Times New Roman"/>
                <w:sz w:val="24"/>
                <w:szCs w:val="24"/>
              </w:rPr>
              <w:t>Integralną część oferty stanowią następujące dokumenty:</w:t>
            </w:r>
          </w:p>
          <w:p w14:paraId="3AF87CC1" w14:textId="6E9388A0" w:rsidR="00F813E3" w:rsidRPr="00D02783" w:rsidRDefault="00F813E3" w:rsidP="00F813E3">
            <w:pPr>
              <w:widowControl w:val="0"/>
              <w:numPr>
                <w:ilvl w:val="0"/>
                <w:numId w:val="10"/>
              </w:numPr>
              <w:suppressAutoHyphens/>
              <w:spacing w:after="4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2783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</w:t>
            </w:r>
          </w:p>
          <w:p w14:paraId="69D6C477" w14:textId="2CED5A03" w:rsidR="00F813E3" w:rsidRPr="00D02783" w:rsidRDefault="00F813E3" w:rsidP="00F813E3">
            <w:pPr>
              <w:widowControl w:val="0"/>
              <w:numPr>
                <w:ilvl w:val="0"/>
                <w:numId w:val="10"/>
              </w:numPr>
              <w:suppressAutoHyphens/>
              <w:spacing w:after="4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2783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</w:t>
            </w:r>
          </w:p>
          <w:p w14:paraId="6F3BE697" w14:textId="28A2F08B" w:rsidR="00F813E3" w:rsidRPr="00D02783" w:rsidRDefault="00F813E3" w:rsidP="00F813E3">
            <w:pPr>
              <w:widowControl w:val="0"/>
              <w:numPr>
                <w:ilvl w:val="0"/>
                <w:numId w:val="10"/>
              </w:numPr>
              <w:suppressAutoHyphens/>
              <w:spacing w:after="4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2783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</w:t>
            </w:r>
          </w:p>
          <w:p w14:paraId="680A1521" w14:textId="0DF2DAF7" w:rsidR="00F813E3" w:rsidRPr="00D02783" w:rsidRDefault="00F813E3" w:rsidP="00F813E3">
            <w:pPr>
              <w:widowControl w:val="0"/>
              <w:numPr>
                <w:ilvl w:val="0"/>
                <w:numId w:val="10"/>
              </w:numPr>
              <w:suppressAutoHyphens/>
              <w:spacing w:after="4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2783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</w:t>
            </w:r>
          </w:p>
          <w:p w14:paraId="65D990F1" w14:textId="77777777" w:rsidR="00F813E3" w:rsidRPr="00D02783" w:rsidRDefault="00F813E3" w:rsidP="00F813E3">
            <w:pPr>
              <w:spacing w:after="4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02783">
              <w:rPr>
                <w:rFonts w:ascii="Times New Roman" w:hAnsi="Times New Roman" w:cs="Times New Roman"/>
                <w:sz w:val="24"/>
                <w:szCs w:val="24"/>
              </w:rPr>
              <w:t>Oferta została złożona na .............. kolejno ponumerowanych stronach.</w:t>
            </w:r>
          </w:p>
        </w:tc>
        <w:tc>
          <w:tcPr>
            <w:tcW w:w="25" w:type="dxa"/>
            <w:tcBorders>
              <w:left w:val="single" w:sz="4" w:space="0" w:color="000080"/>
            </w:tcBorders>
            <w:shd w:val="clear" w:color="auto" w:fill="auto"/>
          </w:tcPr>
          <w:p w14:paraId="669A545A" w14:textId="77777777" w:rsidR="00F813E3" w:rsidRPr="00F813E3" w:rsidRDefault="00F813E3" w:rsidP="00F813E3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08DCFD7A" w14:textId="77777777" w:rsidR="00281097" w:rsidRDefault="00281097" w:rsidP="00281097">
      <w:pPr>
        <w:spacing w:after="0" w:line="259" w:lineRule="auto"/>
        <w:ind w:left="0" w:right="225" w:firstLine="0"/>
        <w:rPr>
          <w:rFonts w:ascii="Times New Roman" w:hAnsi="Times New Roman" w:cs="Times New Roman"/>
          <w:sz w:val="24"/>
          <w:szCs w:val="24"/>
        </w:rPr>
      </w:pPr>
    </w:p>
    <w:p w14:paraId="20F4F3A2" w14:textId="77777777" w:rsidR="00281097" w:rsidRDefault="00281097" w:rsidP="00281097">
      <w:pPr>
        <w:spacing w:after="0" w:line="259" w:lineRule="auto"/>
        <w:ind w:left="0" w:right="225" w:firstLine="0"/>
        <w:rPr>
          <w:rFonts w:ascii="Times New Roman" w:hAnsi="Times New Roman" w:cs="Times New Roman"/>
          <w:sz w:val="24"/>
          <w:szCs w:val="24"/>
        </w:rPr>
      </w:pPr>
    </w:p>
    <w:p w14:paraId="70335E2C" w14:textId="5CF52FD5" w:rsidR="00281097" w:rsidRPr="00281097" w:rsidRDefault="00281097" w:rsidP="00281097">
      <w:pPr>
        <w:spacing w:after="0" w:line="259" w:lineRule="auto"/>
        <w:ind w:left="0" w:right="225" w:firstLine="0"/>
        <w:rPr>
          <w:rFonts w:ascii="Times New Roman" w:hAnsi="Times New Roman" w:cs="Times New Roman"/>
          <w:b/>
          <w:sz w:val="24"/>
          <w:szCs w:val="24"/>
        </w:rPr>
      </w:pPr>
      <w:r w:rsidRPr="00281097">
        <w:rPr>
          <w:rFonts w:ascii="Times New Roman" w:hAnsi="Times New Roman" w:cs="Times New Roman"/>
          <w:b/>
          <w:sz w:val="24"/>
          <w:szCs w:val="24"/>
        </w:rPr>
        <w:t>…………….dnia…………..</w:t>
      </w:r>
      <w:r w:rsidR="00CD4B34">
        <w:rPr>
          <w:rFonts w:ascii="Times New Roman" w:hAnsi="Times New Roman" w:cs="Times New Roman"/>
          <w:b/>
          <w:sz w:val="24"/>
          <w:szCs w:val="24"/>
        </w:rPr>
        <w:t>2026</w:t>
      </w:r>
      <w:r w:rsidRPr="00281097">
        <w:rPr>
          <w:rFonts w:ascii="Times New Roman" w:hAnsi="Times New Roman" w:cs="Times New Roman"/>
          <w:b/>
          <w:sz w:val="24"/>
          <w:szCs w:val="24"/>
        </w:rPr>
        <w:t xml:space="preserve"> r.…………………………………… ………………..</w:t>
      </w:r>
    </w:p>
    <w:p w14:paraId="7DB0B365" w14:textId="77777777" w:rsidR="00281097" w:rsidRPr="00281097" w:rsidRDefault="00281097" w:rsidP="00281097">
      <w:pPr>
        <w:spacing w:after="0" w:line="254" w:lineRule="auto"/>
        <w:ind w:right="648"/>
        <w:rPr>
          <w:rFonts w:ascii="Times New Roman" w:hAnsi="Times New Roman" w:cs="Times New Roman"/>
          <w:b/>
          <w:sz w:val="24"/>
          <w:szCs w:val="24"/>
        </w:rPr>
      </w:pPr>
      <w:r w:rsidRPr="00281097">
        <w:rPr>
          <w:rFonts w:ascii="Times New Roman" w:hAnsi="Times New Roman" w:cs="Times New Roman"/>
          <w:b/>
          <w:sz w:val="24"/>
          <w:szCs w:val="24"/>
        </w:rPr>
        <w:t xml:space="preserve">  (podpis osoby uprawnionej do składania oświadczeń woli  w imieniu Wykonawcy)</w:t>
      </w:r>
    </w:p>
    <w:p w14:paraId="7EDF1BCE" w14:textId="77777777" w:rsidR="008845CC" w:rsidRPr="00E634A1" w:rsidRDefault="008845CC" w:rsidP="008845CC">
      <w:pPr>
        <w:rPr>
          <w:rFonts w:ascii="Times New Roman" w:hAnsi="Times New Roman" w:cs="Times New Roman"/>
          <w:sz w:val="24"/>
          <w:szCs w:val="24"/>
        </w:rPr>
      </w:pPr>
    </w:p>
    <w:p w14:paraId="503AA040" w14:textId="77777777" w:rsidR="008845CC" w:rsidRPr="00E634A1" w:rsidRDefault="008845CC" w:rsidP="008845CC">
      <w:pPr>
        <w:spacing w:after="0" w:line="259" w:lineRule="auto"/>
        <w:ind w:left="0" w:firstLine="0"/>
        <w:jc w:val="right"/>
        <w:rPr>
          <w:rFonts w:ascii="Times New Roman" w:hAnsi="Times New Roman" w:cs="Times New Roman"/>
          <w:sz w:val="24"/>
          <w:szCs w:val="24"/>
        </w:rPr>
      </w:pPr>
    </w:p>
    <w:sectPr w:rsidR="008845CC" w:rsidRPr="00E634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35801" w14:textId="77777777" w:rsidR="00F813E3" w:rsidRDefault="00F813E3" w:rsidP="00595F06">
      <w:pPr>
        <w:spacing w:after="0" w:line="240" w:lineRule="auto"/>
      </w:pPr>
      <w:r>
        <w:separator/>
      </w:r>
    </w:p>
  </w:endnote>
  <w:endnote w:type="continuationSeparator" w:id="0">
    <w:p w14:paraId="7CFC8804" w14:textId="77777777" w:rsidR="00F813E3" w:rsidRDefault="00F813E3" w:rsidP="00595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6042055"/>
      <w:docPartObj>
        <w:docPartGallery w:val="Page Numbers (Bottom of Page)"/>
        <w:docPartUnique/>
      </w:docPartObj>
    </w:sdtPr>
    <w:sdtEndPr/>
    <w:sdtContent>
      <w:p w14:paraId="7C00186E" w14:textId="77777777" w:rsidR="00F813E3" w:rsidRDefault="00F813E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4E5">
          <w:rPr>
            <w:noProof/>
          </w:rPr>
          <w:t>2</w:t>
        </w:r>
        <w:r>
          <w:fldChar w:fldCharType="end"/>
        </w:r>
      </w:p>
    </w:sdtContent>
  </w:sdt>
  <w:p w14:paraId="2AB637C3" w14:textId="77777777" w:rsidR="00F813E3" w:rsidRDefault="00F813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158B6" w14:textId="77777777" w:rsidR="00F813E3" w:rsidRDefault="00F813E3" w:rsidP="00595F06">
      <w:pPr>
        <w:spacing w:after="0" w:line="240" w:lineRule="auto"/>
      </w:pPr>
      <w:r>
        <w:separator/>
      </w:r>
    </w:p>
  </w:footnote>
  <w:footnote w:type="continuationSeparator" w:id="0">
    <w:p w14:paraId="3239AEFD" w14:textId="77777777" w:rsidR="00F813E3" w:rsidRDefault="00F813E3" w:rsidP="00595F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75CEC732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eastAsia="Times New Roman" w:hAnsi="Times New Roman" w:cs="Times New Roman"/>
        <w:bCs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7" w:hanging="180"/>
      </w:pPr>
      <w:rPr>
        <w:rFonts w:cs="Segoe UI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7" w:hanging="180"/>
      </w:p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2340" w:hanging="360"/>
      </w:pPr>
      <w:rPr>
        <w:rFonts w:ascii="Calibri" w:eastAsia="Arial Unicode MS" w:hAnsi="Calibri" w:cs="Calibri"/>
        <w:b w:val="0"/>
        <w:b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  <w:kern w:val="1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bCs w:val="0"/>
        <w:kern w:val="1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bCs w:val="0"/>
        <w:kern w:val="1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Segoe UI"/>
        <w:b/>
        <w:bCs/>
        <w:color w:val="000000"/>
        <w:kern w:val="1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  <w:rPr>
        <w:rFonts w:cs="Calibri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10"/>
    <w:multiLevelType w:val="multilevel"/>
    <w:tmpl w:val="00000010"/>
    <w:name w:val="WWNum21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00000017"/>
    <w:multiLevelType w:val="multilevel"/>
    <w:tmpl w:val="00000017"/>
    <w:name w:val="WWNum30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</w:lvl>
    <w:lvl w:ilvl="1">
      <w:start w:val="1"/>
      <w:numFmt w:val="decimal"/>
      <w:lvlText w:val="%2."/>
      <w:lvlJc w:val="left"/>
      <w:pPr>
        <w:tabs>
          <w:tab w:val="num" w:pos="1114"/>
        </w:tabs>
        <w:ind w:left="1114" w:hanging="360"/>
      </w:pPr>
    </w:lvl>
    <w:lvl w:ilvl="2">
      <w:start w:val="1"/>
      <w:numFmt w:val="decimal"/>
      <w:lvlText w:val="%3."/>
      <w:lvlJc w:val="left"/>
      <w:pPr>
        <w:tabs>
          <w:tab w:val="num" w:pos="1474"/>
        </w:tabs>
        <w:ind w:left="1474" w:hanging="360"/>
      </w:pPr>
    </w:lvl>
    <w:lvl w:ilvl="3">
      <w:start w:val="1"/>
      <w:numFmt w:val="decimal"/>
      <w:lvlText w:val="%4."/>
      <w:lvlJc w:val="left"/>
      <w:pPr>
        <w:tabs>
          <w:tab w:val="num" w:pos="1834"/>
        </w:tabs>
        <w:ind w:left="1834" w:hanging="360"/>
      </w:pPr>
    </w:lvl>
    <w:lvl w:ilvl="4">
      <w:start w:val="1"/>
      <w:numFmt w:val="decimal"/>
      <w:lvlText w:val="%5."/>
      <w:lvlJc w:val="left"/>
      <w:pPr>
        <w:tabs>
          <w:tab w:val="num" w:pos="2194"/>
        </w:tabs>
        <w:ind w:left="2194" w:hanging="360"/>
      </w:pPr>
    </w:lvl>
    <w:lvl w:ilvl="5">
      <w:start w:val="1"/>
      <w:numFmt w:val="decimal"/>
      <w:lvlText w:val="%6."/>
      <w:lvlJc w:val="left"/>
      <w:pPr>
        <w:tabs>
          <w:tab w:val="num" w:pos="2554"/>
        </w:tabs>
        <w:ind w:left="2554" w:hanging="360"/>
      </w:pPr>
    </w:lvl>
    <w:lvl w:ilvl="6">
      <w:start w:val="1"/>
      <w:numFmt w:val="decimal"/>
      <w:lvlText w:val="%7."/>
      <w:lvlJc w:val="left"/>
      <w:pPr>
        <w:tabs>
          <w:tab w:val="num" w:pos="2914"/>
        </w:tabs>
        <w:ind w:left="2914" w:hanging="360"/>
      </w:pPr>
    </w:lvl>
    <w:lvl w:ilvl="7">
      <w:start w:val="1"/>
      <w:numFmt w:val="decimal"/>
      <w:lvlText w:val="%8."/>
      <w:lvlJc w:val="left"/>
      <w:pPr>
        <w:tabs>
          <w:tab w:val="num" w:pos="3274"/>
        </w:tabs>
        <w:ind w:left="3274" w:hanging="360"/>
      </w:pPr>
    </w:lvl>
    <w:lvl w:ilvl="8">
      <w:start w:val="1"/>
      <w:numFmt w:val="decimal"/>
      <w:lvlText w:val="%9."/>
      <w:lvlJc w:val="left"/>
      <w:pPr>
        <w:tabs>
          <w:tab w:val="num" w:pos="3634"/>
        </w:tabs>
        <w:ind w:left="3634" w:hanging="360"/>
      </w:pPr>
    </w:lvl>
  </w:abstractNum>
  <w:abstractNum w:abstractNumId="6" w15:restartNumberingAfterBreak="0">
    <w:nsid w:val="00000024"/>
    <w:multiLevelType w:val="multilevel"/>
    <w:tmpl w:val="00000024"/>
    <w:name w:val="WWNum49"/>
    <w:lvl w:ilvl="0">
      <w:start w:val="4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A8F4B0D"/>
    <w:multiLevelType w:val="multilevel"/>
    <w:tmpl w:val="B8E267A4"/>
    <w:name w:val="WWNum212"/>
    <w:lvl w:ilvl="0">
      <w:start w:val="3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7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7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7" w:hanging="180"/>
      </w:pPr>
      <w:rPr>
        <w:rFonts w:cs="Times New Roman" w:hint="default"/>
      </w:rPr>
    </w:lvl>
  </w:abstractNum>
  <w:abstractNum w:abstractNumId="8" w15:restartNumberingAfterBreak="0">
    <w:nsid w:val="0F4F7EF0"/>
    <w:multiLevelType w:val="hybridMultilevel"/>
    <w:tmpl w:val="D00E2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A1CBA"/>
    <w:multiLevelType w:val="multilevel"/>
    <w:tmpl w:val="81A88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1271F2"/>
    <w:multiLevelType w:val="hybridMultilevel"/>
    <w:tmpl w:val="086A153C"/>
    <w:lvl w:ilvl="0" w:tplc="0B80B0D8">
      <w:start w:val="1"/>
      <w:numFmt w:val="decimal"/>
      <w:lvlText w:val="%1."/>
      <w:lvlJc w:val="left"/>
      <w:pPr>
        <w:ind w:left="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1D04A5DC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8A7AF492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11DA2882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6F2422F6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8BC0BC9C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59BCEFB6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D4BA5D96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9A482FA6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1" w15:restartNumberingAfterBreak="0">
    <w:nsid w:val="41FF2018"/>
    <w:multiLevelType w:val="hybridMultilevel"/>
    <w:tmpl w:val="472004A4"/>
    <w:lvl w:ilvl="0" w:tplc="402EAE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A5EFC"/>
    <w:multiLevelType w:val="hybridMultilevel"/>
    <w:tmpl w:val="0024E482"/>
    <w:lvl w:ilvl="0" w:tplc="950EB680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 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33DE1"/>
    <w:multiLevelType w:val="hybridMultilevel"/>
    <w:tmpl w:val="C72A3070"/>
    <w:lvl w:ilvl="0" w:tplc="7F5A131E">
      <w:start w:val="7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5D536D1"/>
    <w:multiLevelType w:val="hybridMultilevel"/>
    <w:tmpl w:val="9EC46876"/>
    <w:lvl w:ilvl="0" w:tplc="1BC003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E77004"/>
    <w:multiLevelType w:val="multilevel"/>
    <w:tmpl w:val="4C6E7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DC0C9A"/>
    <w:multiLevelType w:val="hybridMultilevel"/>
    <w:tmpl w:val="543CFE9E"/>
    <w:lvl w:ilvl="0" w:tplc="B11293E2">
      <w:start w:val="1"/>
      <w:numFmt w:val="decimal"/>
      <w:lvlText w:val="%1."/>
      <w:lvlJc w:val="left"/>
      <w:pPr>
        <w:ind w:left="285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B84A9C70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F6FCB232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C36A66AC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2EE2DD96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42AA020E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4DD8A524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BEDEC8D4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10247E8C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7" w15:restartNumberingAfterBreak="0">
    <w:nsid w:val="6B9F6E2D"/>
    <w:multiLevelType w:val="hybridMultilevel"/>
    <w:tmpl w:val="9DF2E4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85097">
    <w:abstractNumId w:val="16"/>
  </w:num>
  <w:num w:numId="2" w16cid:durableId="798689826">
    <w:abstractNumId w:val="10"/>
  </w:num>
  <w:num w:numId="3" w16cid:durableId="376318692">
    <w:abstractNumId w:val="13"/>
  </w:num>
  <w:num w:numId="4" w16cid:durableId="1142625123">
    <w:abstractNumId w:val="3"/>
  </w:num>
  <w:num w:numId="5" w16cid:durableId="1791581946">
    <w:abstractNumId w:val="4"/>
  </w:num>
  <w:num w:numId="6" w16cid:durableId="887841111">
    <w:abstractNumId w:val="6"/>
  </w:num>
  <w:num w:numId="7" w16cid:durableId="131798982">
    <w:abstractNumId w:val="0"/>
  </w:num>
  <w:num w:numId="8" w16cid:durableId="152139460">
    <w:abstractNumId w:val="1"/>
  </w:num>
  <w:num w:numId="9" w16cid:durableId="1710908962">
    <w:abstractNumId w:val="2"/>
  </w:num>
  <w:num w:numId="10" w16cid:durableId="1788504521">
    <w:abstractNumId w:val="5"/>
  </w:num>
  <w:num w:numId="11" w16cid:durableId="953907681">
    <w:abstractNumId w:val="7"/>
  </w:num>
  <w:num w:numId="12" w16cid:durableId="678654790">
    <w:abstractNumId w:val="11"/>
  </w:num>
  <w:num w:numId="13" w16cid:durableId="27923475">
    <w:abstractNumId w:val="15"/>
  </w:num>
  <w:num w:numId="14" w16cid:durableId="1848979260">
    <w:abstractNumId w:val="9"/>
  </w:num>
  <w:num w:numId="15" w16cid:durableId="1538155535">
    <w:abstractNumId w:val="14"/>
  </w:num>
  <w:num w:numId="16" w16cid:durableId="1120302115">
    <w:abstractNumId w:val="8"/>
  </w:num>
  <w:num w:numId="17" w16cid:durableId="1791777379">
    <w:abstractNumId w:val="17"/>
  </w:num>
  <w:num w:numId="18" w16cid:durableId="20366130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5CC"/>
    <w:rsid w:val="001209C2"/>
    <w:rsid w:val="00131712"/>
    <w:rsid w:val="00164675"/>
    <w:rsid w:val="00205942"/>
    <w:rsid w:val="00281097"/>
    <w:rsid w:val="002A20C2"/>
    <w:rsid w:val="002C668C"/>
    <w:rsid w:val="002E38BB"/>
    <w:rsid w:val="003B3126"/>
    <w:rsid w:val="00460979"/>
    <w:rsid w:val="00541098"/>
    <w:rsid w:val="005616EB"/>
    <w:rsid w:val="00595F06"/>
    <w:rsid w:val="005A75BD"/>
    <w:rsid w:val="005D71B7"/>
    <w:rsid w:val="005F0A30"/>
    <w:rsid w:val="006D6B79"/>
    <w:rsid w:val="006D76C0"/>
    <w:rsid w:val="00766312"/>
    <w:rsid w:val="00786368"/>
    <w:rsid w:val="00805B74"/>
    <w:rsid w:val="008513F9"/>
    <w:rsid w:val="00882075"/>
    <w:rsid w:val="008845CC"/>
    <w:rsid w:val="008A54E5"/>
    <w:rsid w:val="008B4500"/>
    <w:rsid w:val="008C1B17"/>
    <w:rsid w:val="00934F72"/>
    <w:rsid w:val="0096285A"/>
    <w:rsid w:val="0096642D"/>
    <w:rsid w:val="00974395"/>
    <w:rsid w:val="009F00D6"/>
    <w:rsid w:val="00AB52F8"/>
    <w:rsid w:val="00BC0D88"/>
    <w:rsid w:val="00C1070D"/>
    <w:rsid w:val="00C84C3B"/>
    <w:rsid w:val="00CD4B34"/>
    <w:rsid w:val="00D02783"/>
    <w:rsid w:val="00D22931"/>
    <w:rsid w:val="00D91A2B"/>
    <w:rsid w:val="00D965EA"/>
    <w:rsid w:val="00DC73B2"/>
    <w:rsid w:val="00E4387F"/>
    <w:rsid w:val="00E634A1"/>
    <w:rsid w:val="00F12E56"/>
    <w:rsid w:val="00F8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67CE7"/>
  <w15:chartTrackingRefBased/>
  <w15:docId w15:val="{9FDE9B24-166C-4911-A570-AE5F8B2E4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5CC"/>
    <w:pPr>
      <w:spacing w:after="5" w:line="268" w:lineRule="auto"/>
      <w:ind w:left="10" w:hanging="10"/>
      <w:jc w:val="both"/>
    </w:pPr>
    <w:rPr>
      <w:rFonts w:ascii="Arial" w:eastAsia="Times New Roman" w:hAnsi="Arial" w:cs="Arial"/>
      <w:color w:val="000000"/>
      <w:sz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45CC"/>
    <w:pPr>
      <w:keepNext/>
      <w:keepLines/>
      <w:spacing w:after="0" w:line="259" w:lineRule="auto"/>
      <w:ind w:right="49"/>
      <w:jc w:val="center"/>
      <w:outlineLvl w:val="0"/>
    </w:pPr>
    <w:rPr>
      <w:rFonts w:cs="Times New Roman"/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27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45CC"/>
    <w:rPr>
      <w:rFonts w:ascii="Arial" w:eastAsia="Times New Roman" w:hAnsi="Arial" w:cs="Times New Roman"/>
      <w:b/>
      <w:color w:val="000000"/>
      <w:sz w:val="24"/>
      <w:lang w:eastAsia="pl-PL"/>
    </w:rPr>
  </w:style>
  <w:style w:type="paragraph" w:styleId="Akapitzlist">
    <w:name w:val="List Paragraph"/>
    <w:basedOn w:val="Normalny"/>
    <w:uiPriority w:val="99"/>
    <w:qFormat/>
    <w:rsid w:val="0096285A"/>
    <w:pPr>
      <w:widowControl w:val="0"/>
      <w:suppressAutoHyphens/>
      <w:spacing w:after="0" w:line="240" w:lineRule="auto"/>
      <w:ind w:left="720" w:firstLine="0"/>
      <w:contextualSpacing/>
      <w:jc w:val="left"/>
    </w:pPr>
    <w:rPr>
      <w:rFonts w:ascii="Times New Roman" w:hAnsi="Times New Roman" w:cs="Tahoma"/>
      <w:color w:val="auto"/>
      <w:kern w:val="1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96285A"/>
    <w:pPr>
      <w:widowControl w:val="0"/>
      <w:suppressAutoHyphens/>
      <w:spacing w:after="0" w:line="240" w:lineRule="auto"/>
      <w:ind w:left="708" w:firstLine="0"/>
      <w:jc w:val="left"/>
    </w:pPr>
    <w:rPr>
      <w:rFonts w:ascii="Times New Roman" w:hAnsi="Times New Roman" w:cs="Tahoma"/>
      <w:color w:val="auto"/>
      <w:kern w:val="1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95F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F06"/>
    <w:rPr>
      <w:rFonts w:ascii="Arial" w:eastAsia="Times New Roman" w:hAnsi="Arial" w:cs="Arial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5F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5F06"/>
    <w:rPr>
      <w:rFonts w:ascii="Arial" w:eastAsia="Times New Roman" w:hAnsi="Arial" w:cs="Arial"/>
      <w:color w:val="000000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2931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2931"/>
    <w:rPr>
      <w:rFonts w:ascii="Arial" w:eastAsia="Times New Roman" w:hAnsi="Arial" w:cs="Arial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22931"/>
    <w:rPr>
      <w:vertAlign w:val="superscript"/>
    </w:rPr>
  </w:style>
  <w:style w:type="paragraph" w:customStyle="1" w:styleId="BodyTextIndent21">
    <w:name w:val="Body Text Indent 21"/>
    <w:basedOn w:val="Normalny"/>
    <w:rsid w:val="00F813E3"/>
    <w:pPr>
      <w:widowControl w:val="0"/>
      <w:suppressAutoHyphens/>
      <w:spacing w:after="120" w:line="480" w:lineRule="auto"/>
      <w:ind w:left="283" w:firstLine="0"/>
      <w:jc w:val="left"/>
    </w:pPr>
    <w:rPr>
      <w:rFonts w:ascii="Times New Roman" w:eastAsia="Lucida Sans Unicode" w:hAnsi="Times New Roman" w:cs="Tahoma"/>
      <w:color w:val="auto"/>
      <w:kern w:val="1"/>
      <w:sz w:val="24"/>
      <w:szCs w:val="24"/>
      <w:lang w:eastAsia="zh-CN"/>
    </w:rPr>
  </w:style>
  <w:style w:type="paragraph" w:customStyle="1" w:styleId="Tekstprzypisudolnego1">
    <w:name w:val="Tekst przypisu dolnego1"/>
    <w:basedOn w:val="Normalny"/>
    <w:rsid w:val="00F813E3"/>
    <w:pPr>
      <w:widowControl w:val="0"/>
      <w:suppressAutoHyphens/>
      <w:spacing w:after="0" w:line="240" w:lineRule="auto"/>
      <w:ind w:left="0" w:firstLine="0"/>
      <w:jc w:val="left"/>
    </w:pPr>
    <w:rPr>
      <w:rFonts w:ascii="Tahoma" w:eastAsia="Lucida Sans Unicode" w:hAnsi="Tahoma" w:cs="Tahoma"/>
      <w:color w:val="auto"/>
      <w:kern w:val="1"/>
      <w:szCs w:val="20"/>
      <w:lang w:eastAsia="zh-CN"/>
    </w:rPr>
  </w:style>
  <w:style w:type="paragraph" w:customStyle="1" w:styleId="Akapitzlist2">
    <w:name w:val="Akapit z listą2"/>
    <w:basedOn w:val="Normalny"/>
    <w:rsid w:val="00F813E3"/>
    <w:pPr>
      <w:widowControl w:val="0"/>
      <w:suppressAutoHyphens/>
      <w:spacing w:after="0" w:line="240" w:lineRule="auto"/>
      <w:ind w:left="708" w:firstLine="0"/>
      <w:jc w:val="left"/>
    </w:pPr>
    <w:rPr>
      <w:rFonts w:ascii="Times New Roman" w:eastAsia="Lucida Sans Unicode" w:hAnsi="Times New Roman" w:cs="Tahoma"/>
      <w:color w:val="auto"/>
      <w:kern w:val="1"/>
      <w:sz w:val="24"/>
      <w:szCs w:val="24"/>
      <w:lang w:eastAsia="zh-CN"/>
    </w:rPr>
  </w:style>
  <w:style w:type="paragraph" w:customStyle="1" w:styleId="Tekstpodstawowy32">
    <w:name w:val="Tekst podstawowy 32"/>
    <w:basedOn w:val="Normalny"/>
    <w:rsid w:val="00F813E3"/>
    <w:pPr>
      <w:suppressAutoHyphens/>
      <w:spacing w:after="0" w:line="240" w:lineRule="auto"/>
      <w:ind w:left="0" w:firstLine="0"/>
      <w:jc w:val="center"/>
    </w:pPr>
    <w:rPr>
      <w:rFonts w:ascii="Times New Roman" w:hAnsi="Times New Roman" w:cs="Times New Roman"/>
      <w:b/>
      <w:color w:val="auto"/>
      <w:kern w:val="1"/>
      <w:sz w:val="24"/>
      <w:szCs w:val="20"/>
      <w:lang w:eastAsia="zh-CN"/>
    </w:rPr>
  </w:style>
  <w:style w:type="character" w:customStyle="1" w:styleId="FontStyle12">
    <w:name w:val="Font Style12"/>
    <w:uiPriority w:val="99"/>
    <w:rsid w:val="002E38BB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278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1022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Ługowska</dc:creator>
  <cp:keywords/>
  <dc:description/>
  <cp:lastModifiedBy>Sputowski Konrad (PO Radom)</cp:lastModifiedBy>
  <cp:revision>6</cp:revision>
  <dcterms:created xsi:type="dcterms:W3CDTF">2026-05-13T11:03:00Z</dcterms:created>
  <dcterms:modified xsi:type="dcterms:W3CDTF">2026-05-15T10:47:00Z</dcterms:modified>
</cp:coreProperties>
</file>